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0839E" w14:textId="77777777" w:rsidR="006504BE" w:rsidRPr="0097532C" w:rsidRDefault="006504BE" w:rsidP="0037435B">
      <w:pPr>
        <w:spacing w:after="0" w:line="240" w:lineRule="auto"/>
        <w:jc w:val="center"/>
        <w:rPr>
          <w:rFonts w:ascii="Times New Roman" w:hAnsi="Times New Roman"/>
          <w:b/>
          <w:bCs/>
          <w:sz w:val="32"/>
          <w:szCs w:val="32"/>
          <w:lang w:val="en-IN"/>
        </w:rPr>
      </w:pPr>
      <w:bookmarkStart w:id="0" w:name="_Hlk219271080"/>
      <w:r w:rsidRPr="0097532C">
        <w:rPr>
          <w:rFonts w:ascii="Times New Roman" w:hAnsi="Times New Roman"/>
          <w:b/>
          <w:bCs/>
          <w:sz w:val="32"/>
          <w:szCs w:val="32"/>
          <w:lang w:val="en-IN"/>
        </w:rPr>
        <w:t>State Board of Technical Education &amp; Training, Telangana</w:t>
      </w:r>
    </w:p>
    <w:p w14:paraId="708612EC" w14:textId="77777777" w:rsidR="006504BE" w:rsidRPr="0097532C" w:rsidRDefault="006504BE" w:rsidP="0037435B">
      <w:pPr>
        <w:spacing w:after="0" w:line="240" w:lineRule="auto"/>
        <w:jc w:val="center"/>
        <w:rPr>
          <w:rFonts w:ascii="Times New Roman" w:hAnsi="Times New Roman"/>
          <w:b/>
          <w:bCs/>
          <w:sz w:val="32"/>
          <w:szCs w:val="32"/>
          <w:lang w:val="en-IN"/>
        </w:rPr>
      </w:pPr>
      <w:bookmarkStart w:id="1" w:name="_Hlk219271035"/>
      <w:r w:rsidRPr="0097532C">
        <w:rPr>
          <w:rFonts w:ascii="Times New Roman" w:hAnsi="Times New Roman"/>
          <w:b/>
          <w:color w:val="000000"/>
          <w:sz w:val="32"/>
          <w:szCs w:val="32"/>
          <w:lang w:val="en-IN" w:eastAsia="zh-CN" w:bidi="hi-IN"/>
        </w:rPr>
        <w:t>Department of Technical Education</w:t>
      </w:r>
    </w:p>
    <w:bookmarkEnd w:id="1"/>
    <w:p w14:paraId="6290E65D" w14:textId="77777777" w:rsidR="006504BE" w:rsidRPr="0097532C" w:rsidRDefault="006504BE" w:rsidP="0037435B">
      <w:pPr>
        <w:spacing w:after="0" w:line="240" w:lineRule="auto"/>
        <w:jc w:val="center"/>
        <w:rPr>
          <w:rFonts w:ascii="Times New Roman" w:hAnsi="Times New Roman"/>
          <w:b/>
          <w:bCs/>
          <w:sz w:val="32"/>
          <w:szCs w:val="32"/>
          <w:lang w:val="en-IN"/>
        </w:rPr>
      </w:pPr>
      <w:r w:rsidRPr="0097532C">
        <w:rPr>
          <w:rFonts w:ascii="Times New Roman" w:hAnsi="Times New Roman"/>
          <w:b/>
          <w:bCs/>
          <w:sz w:val="32"/>
          <w:szCs w:val="32"/>
          <w:lang w:val="en-IN"/>
        </w:rPr>
        <w:t xml:space="preserve">Diploma In Electrical &amp; Electronics Engineering </w:t>
      </w:r>
    </w:p>
    <w:p w14:paraId="7E6805E9" w14:textId="77777777" w:rsidR="004B0468" w:rsidRDefault="004B0468" w:rsidP="004B0468">
      <w:pPr>
        <w:spacing w:after="0"/>
        <w:jc w:val="center"/>
        <w:rPr>
          <w:rFonts w:ascii="Times New Roman" w:hAnsi="Times New Roman" w:cs="Times New Roman"/>
          <w:b/>
          <w:bCs/>
          <w:sz w:val="24"/>
          <w:szCs w:val="24"/>
        </w:rPr>
      </w:pPr>
      <w:r w:rsidRPr="005337AE">
        <w:rPr>
          <w:rFonts w:ascii="Times New Roman" w:hAnsi="Times New Roman" w:cs="Times New Roman"/>
          <w:b/>
          <w:bCs/>
          <w:sz w:val="24"/>
          <w:szCs w:val="24"/>
        </w:rPr>
        <w:t>C-26 Curriculum</w:t>
      </w:r>
    </w:p>
    <w:tbl>
      <w:tblPr>
        <w:tblW w:w="10520" w:type="dxa"/>
        <w:tblInd w:w="-938" w:type="dxa"/>
        <w:tblLook w:val="04A0" w:firstRow="1" w:lastRow="0" w:firstColumn="1" w:lastColumn="0" w:noHBand="0" w:noVBand="1"/>
      </w:tblPr>
      <w:tblGrid>
        <w:gridCol w:w="2120"/>
        <w:gridCol w:w="3604"/>
        <w:gridCol w:w="2268"/>
        <w:gridCol w:w="2528"/>
      </w:tblGrid>
      <w:tr w:rsidR="005374A3" w:rsidRPr="005374A3" w14:paraId="791C737E" w14:textId="77777777" w:rsidTr="005374A3">
        <w:trPr>
          <w:trHeight w:val="585"/>
        </w:trPr>
        <w:tc>
          <w:tcPr>
            <w:tcW w:w="2120" w:type="dxa"/>
            <w:tcBorders>
              <w:top w:val="single" w:sz="4" w:space="0" w:color="auto"/>
              <w:left w:val="single" w:sz="4" w:space="0" w:color="auto"/>
              <w:bottom w:val="single" w:sz="4" w:space="0" w:color="auto"/>
              <w:right w:val="single" w:sz="4" w:space="0" w:color="auto"/>
            </w:tcBorders>
            <w:vAlign w:val="center"/>
            <w:hideMark/>
          </w:tcPr>
          <w:bookmarkEnd w:id="0"/>
          <w:p w14:paraId="0E28FE76"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Course Title</w:t>
            </w:r>
          </w:p>
        </w:tc>
        <w:tc>
          <w:tcPr>
            <w:tcW w:w="3604" w:type="dxa"/>
            <w:tcBorders>
              <w:top w:val="single" w:sz="4" w:space="0" w:color="auto"/>
              <w:left w:val="nil"/>
              <w:bottom w:val="single" w:sz="4" w:space="0" w:color="auto"/>
              <w:right w:val="single" w:sz="4" w:space="0" w:color="auto"/>
            </w:tcBorders>
            <w:vAlign w:val="center"/>
            <w:hideMark/>
          </w:tcPr>
          <w:p w14:paraId="55B6A7AB" w14:textId="490B8F88" w:rsidR="005374A3" w:rsidRPr="00EB6710" w:rsidRDefault="00ED616A" w:rsidP="00420F61">
            <w:pPr>
              <w:spacing w:after="0" w:line="240" w:lineRule="auto"/>
              <w:jc w:val="center"/>
              <w:rPr>
                <w:rFonts w:ascii="Times New Roman" w:eastAsia="Times New Roman" w:hAnsi="Times New Roman" w:cs="Times New Roman"/>
                <w:color w:val="000000"/>
                <w:sz w:val="24"/>
                <w:szCs w:val="24"/>
                <w:lang w:val="en-IN" w:eastAsia="en-IN"/>
              </w:rPr>
            </w:pPr>
            <w:r w:rsidRPr="00ED616A">
              <w:rPr>
                <w:rFonts w:ascii="Times New Roman" w:hAnsi="Times New Roman" w:cs="Times New Roman"/>
                <w:sz w:val="24"/>
                <w:szCs w:val="24"/>
              </w:rPr>
              <w:t>Computer Fundamentals Lab</w:t>
            </w:r>
          </w:p>
        </w:tc>
        <w:tc>
          <w:tcPr>
            <w:tcW w:w="2268" w:type="dxa"/>
            <w:tcBorders>
              <w:top w:val="single" w:sz="4" w:space="0" w:color="auto"/>
              <w:left w:val="nil"/>
              <w:bottom w:val="single" w:sz="4" w:space="0" w:color="auto"/>
              <w:right w:val="single" w:sz="4" w:space="0" w:color="auto"/>
            </w:tcBorders>
            <w:vAlign w:val="center"/>
            <w:hideMark/>
          </w:tcPr>
          <w:p w14:paraId="5B4B2ACE"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Course Code</w:t>
            </w:r>
          </w:p>
        </w:tc>
        <w:tc>
          <w:tcPr>
            <w:tcW w:w="2528" w:type="dxa"/>
            <w:tcBorders>
              <w:top w:val="single" w:sz="4" w:space="0" w:color="auto"/>
              <w:left w:val="nil"/>
              <w:bottom w:val="single" w:sz="4" w:space="0" w:color="auto"/>
              <w:right w:val="single" w:sz="4" w:space="0" w:color="auto"/>
            </w:tcBorders>
            <w:vAlign w:val="center"/>
            <w:hideMark/>
          </w:tcPr>
          <w:p w14:paraId="6DB5F8F3" w14:textId="72510B87" w:rsidR="005374A3" w:rsidRPr="00EB6710" w:rsidRDefault="00ED616A" w:rsidP="00420F61">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CS</w:t>
            </w:r>
            <w:r w:rsidR="005374A3" w:rsidRPr="00EB6710">
              <w:rPr>
                <w:rFonts w:ascii="Times New Roman" w:eastAsia="Times New Roman" w:hAnsi="Times New Roman" w:cs="Times New Roman"/>
                <w:color w:val="000000"/>
                <w:sz w:val="24"/>
                <w:szCs w:val="24"/>
                <w:lang w:val="en-IN" w:eastAsia="en-IN"/>
              </w:rPr>
              <w:t>-110</w:t>
            </w:r>
          </w:p>
        </w:tc>
      </w:tr>
      <w:tr w:rsidR="005374A3" w:rsidRPr="005374A3" w14:paraId="5135F729" w14:textId="77777777" w:rsidTr="005374A3">
        <w:trPr>
          <w:trHeight w:val="499"/>
        </w:trPr>
        <w:tc>
          <w:tcPr>
            <w:tcW w:w="2120" w:type="dxa"/>
            <w:tcBorders>
              <w:top w:val="nil"/>
              <w:left w:val="single" w:sz="4" w:space="0" w:color="auto"/>
              <w:bottom w:val="single" w:sz="4" w:space="0" w:color="auto"/>
              <w:right w:val="single" w:sz="4" w:space="0" w:color="auto"/>
            </w:tcBorders>
            <w:vAlign w:val="center"/>
            <w:hideMark/>
          </w:tcPr>
          <w:p w14:paraId="5387944B" w14:textId="115A01A8"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Semester</w:t>
            </w:r>
            <w:r w:rsidR="0055719B">
              <w:rPr>
                <w:rFonts w:ascii="Times New Roman" w:eastAsia="Times New Roman" w:hAnsi="Times New Roman" w:cs="Times New Roman"/>
                <w:b/>
                <w:bCs/>
                <w:color w:val="000000" w:themeColor="text1"/>
                <w:sz w:val="24"/>
                <w:szCs w:val="24"/>
                <w:lang w:val="en-IN" w:eastAsia="en-IN"/>
              </w:rPr>
              <w:t>/Year</w:t>
            </w:r>
          </w:p>
        </w:tc>
        <w:tc>
          <w:tcPr>
            <w:tcW w:w="3604" w:type="dxa"/>
            <w:tcBorders>
              <w:top w:val="nil"/>
              <w:left w:val="nil"/>
              <w:bottom w:val="single" w:sz="4" w:space="0" w:color="auto"/>
              <w:right w:val="single" w:sz="4" w:space="0" w:color="auto"/>
            </w:tcBorders>
            <w:vAlign w:val="center"/>
            <w:hideMark/>
          </w:tcPr>
          <w:p w14:paraId="1350F444" w14:textId="7BA5AC4C" w:rsidR="005374A3" w:rsidRPr="00EB6710" w:rsidRDefault="005374A3"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eastAsia="Times New Roman" w:hAnsi="Times New Roman" w:cs="Times New Roman"/>
                <w:color w:val="000000"/>
                <w:sz w:val="24"/>
                <w:szCs w:val="24"/>
                <w:lang w:val="en-IN" w:eastAsia="en-IN"/>
              </w:rPr>
              <w:t xml:space="preserve">I </w:t>
            </w:r>
            <w:r w:rsidR="00071BD7" w:rsidRPr="00EB6710">
              <w:rPr>
                <w:rFonts w:ascii="Times New Roman" w:eastAsia="Times New Roman" w:hAnsi="Times New Roman" w:cs="Times New Roman"/>
                <w:color w:val="000000"/>
                <w:sz w:val="24"/>
                <w:szCs w:val="24"/>
                <w:lang w:val="en-IN" w:eastAsia="en-IN"/>
              </w:rPr>
              <w:t>Year</w:t>
            </w:r>
          </w:p>
        </w:tc>
        <w:tc>
          <w:tcPr>
            <w:tcW w:w="2268" w:type="dxa"/>
            <w:tcBorders>
              <w:top w:val="nil"/>
              <w:left w:val="nil"/>
              <w:bottom w:val="single" w:sz="4" w:space="0" w:color="auto"/>
              <w:right w:val="single" w:sz="4" w:space="0" w:color="auto"/>
            </w:tcBorders>
            <w:vAlign w:val="center"/>
            <w:hideMark/>
          </w:tcPr>
          <w:p w14:paraId="23B78136"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Course Group</w:t>
            </w:r>
          </w:p>
        </w:tc>
        <w:tc>
          <w:tcPr>
            <w:tcW w:w="2528" w:type="dxa"/>
            <w:tcBorders>
              <w:top w:val="nil"/>
              <w:left w:val="nil"/>
              <w:bottom w:val="single" w:sz="4" w:space="0" w:color="auto"/>
              <w:right w:val="single" w:sz="4" w:space="0" w:color="auto"/>
            </w:tcBorders>
            <w:vAlign w:val="center"/>
            <w:hideMark/>
          </w:tcPr>
          <w:p w14:paraId="51E4CA69" w14:textId="77777777" w:rsidR="005374A3" w:rsidRPr="00EB6710" w:rsidRDefault="005374A3"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eastAsia="Times New Roman" w:hAnsi="Times New Roman" w:cs="Times New Roman"/>
                <w:color w:val="000000"/>
                <w:sz w:val="24"/>
                <w:szCs w:val="24"/>
                <w:lang w:val="en-IN" w:eastAsia="en-IN"/>
              </w:rPr>
              <w:t>Core</w:t>
            </w:r>
          </w:p>
        </w:tc>
      </w:tr>
      <w:tr w:rsidR="005374A3" w:rsidRPr="005374A3" w14:paraId="1B52B955" w14:textId="77777777" w:rsidTr="005374A3">
        <w:trPr>
          <w:trHeight w:val="645"/>
        </w:trPr>
        <w:tc>
          <w:tcPr>
            <w:tcW w:w="2120" w:type="dxa"/>
            <w:tcBorders>
              <w:top w:val="nil"/>
              <w:left w:val="single" w:sz="4" w:space="0" w:color="auto"/>
              <w:bottom w:val="single" w:sz="4" w:space="0" w:color="auto"/>
              <w:right w:val="single" w:sz="4" w:space="0" w:color="auto"/>
            </w:tcBorders>
            <w:vAlign w:val="center"/>
            <w:hideMark/>
          </w:tcPr>
          <w:p w14:paraId="1E57B1A5"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Teaching Scheme in Periods (</w:t>
            </w:r>
            <w:proofErr w:type="gramStart"/>
            <w:r w:rsidRPr="00EB6710">
              <w:rPr>
                <w:rFonts w:ascii="Times New Roman" w:eastAsia="Times New Roman" w:hAnsi="Times New Roman" w:cs="Times New Roman"/>
                <w:b/>
                <w:bCs/>
                <w:color w:val="000000" w:themeColor="text1"/>
                <w:sz w:val="24"/>
                <w:szCs w:val="24"/>
                <w:lang w:val="en-IN" w:eastAsia="en-IN"/>
              </w:rPr>
              <w:t>L:T</w:t>
            </w:r>
            <w:proofErr w:type="gramEnd"/>
            <w:r w:rsidRPr="00EB6710">
              <w:rPr>
                <w:rFonts w:ascii="Times New Roman" w:eastAsia="Times New Roman" w:hAnsi="Times New Roman" w:cs="Times New Roman"/>
                <w:b/>
                <w:bCs/>
                <w:color w:val="000000" w:themeColor="text1"/>
                <w:sz w:val="24"/>
                <w:szCs w:val="24"/>
                <w:lang w:val="en-IN" w:eastAsia="en-IN"/>
              </w:rPr>
              <w:t>:P)</w:t>
            </w:r>
          </w:p>
        </w:tc>
        <w:tc>
          <w:tcPr>
            <w:tcW w:w="3604" w:type="dxa"/>
            <w:tcBorders>
              <w:top w:val="nil"/>
              <w:left w:val="nil"/>
              <w:bottom w:val="single" w:sz="4" w:space="0" w:color="auto"/>
              <w:right w:val="single" w:sz="4" w:space="0" w:color="auto"/>
            </w:tcBorders>
            <w:vAlign w:val="center"/>
            <w:hideMark/>
          </w:tcPr>
          <w:p w14:paraId="2546C0F0" w14:textId="08B37887" w:rsidR="005374A3" w:rsidRPr="00EB6710" w:rsidRDefault="00C86277" w:rsidP="00420F61">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hAnsi="Times New Roman"/>
                <w:bCs/>
                <w:sz w:val="24"/>
                <w:szCs w:val="24"/>
              </w:rPr>
              <w:t>0:0:3</w:t>
            </w:r>
          </w:p>
        </w:tc>
        <w:tc>
          <w:tcPr>
            <w:tcW w:w="2268" w:type="dxa"/>
            <w:tcBorders>
              <w:top w:val="nil"/>
              <w:left w:val="nil"/>
              <w:bottom w:val="single" w:sz="4" w:space="0" w:color="auto"/>
              <w:right w:val="single" w:sz="4" w:space="0" w:color="auto"/>
            </w:tcBorders>
            <w:vAlign w:val="center"/>
            <w:hideMark/>
          </w:tcPr>
          <w:p w14:paraId="2664814B"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Credits</w:t>
            </w:r>
          </w:p>
        </w:tc>
        <w:tc>
          <w:tcPr>
            <w:tcW w:w="2528" w:type="dxa"/>
            <w:tcBorders>
              <w:top w:val="nil"/>
              <w:left w:val="nil"/>
              <w:bottom w:val="single" w:sz="4" w:space="0" w:color="auto"/>
              <w:right w:val="single" w:sz="4" w:space="0" w:color="auto"/>
            </w:tcBorders>
            <w:vAlign w:val="center"/>
            <w:hideMark/>
          </w:tcPr>
          <w:p w14:paraId="78C0E65F" w14:textId="69B47C73" w:rsidR="005374A3" w:rsidRPr="00EB6710" w:rsidRDefault="005374A3"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eastAsia="Times New Roman" w:hAnsi="Times New Roman" w:cs="Times New Roman"/>
                <w:color w:val="000000"/>
                <w:sz w:val="24"/>
                <w:szCs w:val="24"/>
                <w:lang w:val="en-IN" w:eastAsia="en-IN"/>
              </w:rPr>
              <w:t>2</w:t>
            </w:r>
          </w:p>
        </w:tc>
      </w:tr>
      <w:tr w:rsidR="005374A3" w:rsidRPr="005374A3" w14:paraId="1F363980" w14:textId="77777777" w:rsidTr="005374A3">
        <w:trPr>
          <w:trHeight w:val="499"/>
        </w:trPr>
        <w:tc>
          <w:tcPr>
            <w:tcW w:w="2120" w:type="dxa"/>
            <w:tcBorders>
              <w:top w:val="nil"/>
              <w:left w:val="single" w:sz="4" w:space="0" w:color="auto"/>
              <w:bottom w:val="single" w:sz="4" w:space="0" w:color="auto"/>
              <w:right w:val="single" w:sz="4" w:space="0" w:color="auto"/>
            </w:tcBorders>
            <w:vAlign w:val="center"/>
            <w:hideMark/>
          </w:tcPr>
          <w:p w14:paraId="4F9CBE3B"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Methodology</w:t>
            </w:r>
          </w:p>
        </w:tc>
        <w:tc>
          <w:tcPr>
            <w:tcW w:w="3604" w:type="dxa"/>
            <w:tcBorders>
              <w:top w:val="nil"/>
              <w:left w:val="nil"/>
              <w:bottom w:val="single" w:sz="4" w:space="0" w:color="auto"/>
              <w:right w:val="single" w:sz="4" w:space="0" w:color="auto"/>
            </w:tcBorders>
            <w:vAlign w:val="center"/>
            <w:hideMark/>
          </w:tcPr>
          <w:p w14:paraId="4B3ABACB" w14:textId="2577E1CA" w:rsidR="005374A3" w:rsidRPr="00EB6710" w:rsidRDefault="00425707"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hAnsi="Times New Roman"/>
                <w:bCs/>
                <w:sz w:val="24"/>
                <w:szCs w:val="24"/>
              </w:rPr>
              <w:t>Practical</w:t>
            </w:r>
            <w:r w:rsidRPr="00EB6710">
              <w:rPr>
                <w:rFonts w:ascii="Times New Roman" w:eastAsia="Times New Roman" w:hAnsi="Times New Roman"/>
                <w:bCs/>
                <w:color w:val="000000"/>
                <w:sz w:val="24"/>
                <w:szCs w:val="24"/>
                <w:lang w:val="en-IN" w:eastAsia="en-IN"/>
              </w:rPr>
              <w:t xml:space="preserve"> </w:t>
            </w:r>
          </w:p>
        </w:tc>
        <w:tc>
          <w:tcPr>
            <w:tcW w:w="2268" w:type="dxa"/>
            <w:tcBorders>
              <w:top w:val="nil"/>
              <w:left w:val="nil"/>
              <w:bottom w:val="single" w:sz="4" w:space="0" w:color="auto"/>
              <w:right w:val="single" w:sz="4" w:space="0" w:color="auto"/>
            </w:tcBorders>
            <w:vAlign w:val="center"/>
            <w:hideMark/>
          </w:tcPr>
          <w:p w14:paraId="271CE406"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Total Contact Periods</w:t>
            </w:r>
          </w:p>
        </w:tc>
        <w:tc>
          <w:tcPr>
            <w:tcW w:w="2528" w:type="dxa"/>
            <w:tcBorders>
              <w:top w:val="nil"/>
              <w:left w:val="nil"/>
              <w:bottom w:val="single" w:sz="4" w:space="0" w:color="auto"/>
              <w:right w:val="single" w:sz="4" w:space="0" w:color="auto"/>
            </w:tcBorders>
            <w:vAlign w:val="center"/>
            <w:hideMark/>
          </w:tcPr>
          <w:p w14:paraId="1A6491B3" w14:textId="1978D343" w:rsidR="005374A3" w:rsidRPr="00EB6710" w:rsidRDefault="005374A3"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eastAsia="Times New Roman" w:hAnsi="Times New Roman" w:cs="Times New Roman"/>
                <w:color w:val="000000"/>
                <w:sz w:val="24"/>
                <w:szCs w:val="24"/>
                <w:lang w:val="en-IN" w:eastAsia="en-IN"/>
              </w:rPr>
              <w:t>90</w:t>
            </w:r>
          </w:p>
        </w:tc>
      </w:tr>
      <w:tr w:rsidR="005374A3" w:rsidRPr="005374A3" w14:paraId="6145B1D6" w14:textId="77777777" w:rsidTr="005374A3">
        <w:trPr>
          <w:trHeight w:val="499"/>
        </w:trPr>
        <w:tc>
          <w:tcPr>
            <w:tcW w:w="2120" w:type="dxa"/>
            <w:tcBorders>
              <w:top w:val="nil"/>
              <w:left w:val="single" w:sz="4" w:space="0" w:color="auto"/>
              <w:bottom w:val="single" w:sz="4" w:space="0" w:color="auto"/>
              <w:right w:val="single" w:sz="4" w:space="0" w:color="auto"/>
            </w:tcBorders>
            <w:vAlign w:val="center"/>
            <w:hideMark/>
          </w:tcPr>
          <w:p w14:paraId="7E48A330"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CIE</w:t>
            </w:r>
          </w:p>
        </w:tc>
        <w:tc>
          <w:tcPr>
            <w:tcW w:w="3604" w:type="dxa"/>
            <w:tcBorders>
              <w:top w:val="nil"/>
              <w:left w:val="nil"/>
              <w:bottom w:val="single" w:sz="4" w:space="0" w:color="auto"/>
              <w:right w:val="single" w:sz="4" w:space="0" w:color="auto"/>
            </w:tcBorders>
            <w:vAlign w:val="center"/>
            <w:hideMark/>
          </w:tcPr>
          <w:p w14:paraId="43A9516A" w14:textId="77777777" w:rsidR="005374A3" w:rsidRPr="00EB6710" w:rsidRDefault="005374A3"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eastAsia="Times New Roman" w:hAnsi="Times New Roman" w:cs="Times New Roman"/>
                <w:color w:val="000000"/>
                <w:sz w:val="24"/>
                <w:szCs w:val="24"/>
                <w:lang w:val="en-IN" w:eastAsia="en-IN"/>
              </w:rPr>
              <w:t>60 Marks</w:t>
            </w:r>
          </w:p>
        </w:tc>
        <w:tc>
          <w:tcPr>
            <w:tcW w:w="2268" w:type="dxa"/>
            <w:tcBorders>
              <w:top w:val="nil"/>
              <w:left w:val="nil"/>
              <w:bottom w:val="single" w:sz="4" w:space="0" w:color="auto"/>
              <w:right w:val="single" w:sz="4" w:space="0" w:color="auto"/>
            </w:tcBorders>
            <w:vAlign w:val="center"/>
            <w:hideMark/>
          </w:tcPr>
          <w:p w14:paraId="51A5156A" w14:textId="77777777" w:rsidR="005374A3" w:rsidRPr="00EB6710" w:rsidRDefault="005374A3" w:rsidP="00420F61">
            <w:pPr>
              <w:spacing w:after="0" w:line="240" w:lineRule="auto"/>
              <w:jc w:val="center"/>
              <w:rPr>
                <w:rFonts w:ascii="Times New Roman" w:eastAsia="Times New Roman" w:hAnsi="Times New Roman" w:cs="Times New Roman"/>
                <w:b/>
                <w:bCs/>
                <w:color w:val="000000"/>
                <w:sz w:val="24"/>
                <w:szCs w:val="24"/>
                <w:lang w:val="en-IN" w:eastAsia="en-IN"/>
              </w:rPr>
            </w:pPr>
            <w:r w:rsidRPr="00EB6710">
              <w:rPr>
                <w:rFonts w:ascii="Times New Roman" w:eastAsia="Times New Roman" w:hAnsi="Times New Roman" w:cs="Times New Roman"/>
                <w:b/>
                <w:bCs/>
                <w:color w:val="000000" w:themeColor="text1"/>
                <w:sz w:val="24"/>
                <w:szCs w:val="24"/>
                <w:lang w:val="en-IN" w:eastAsia="en-IN"/>
              </w:rPr>
              <w:t>SEE</w:t>
            </w:r>
          </w:p>
        </w:tc>
        <w:tc>
          <w:tcPr>
            <w:tcW w:w="2528" w:type="dxa"/>
            <w:tcBorders>
              <w:top w:val="nil"/>
              <w:left w:val="nil"/>
              <w:bottom w:val="single" w:sz="4" w:space="0" w:color="auto"/>
              <w:right w:val="single" w:sz="4" w:space="0" w:color="auto"/>
            </w:tcBorders>
            <w:vAlign w:val="center"/>
            <w:hideMark/>
          </w:tcPr>
          <w:p w14:paraId="45336F68" w14:textId="77777777" w:rsidR="005374A3" w:rsidRPr="00EB6710" w:rsidRDefault="005374A3" w:rsidP="00420F61">
            <w:pPr>
              <w:spacing w:after="0" w:line="240" w:lineRule="auto"/>
              <w:jc w:val="center"/>
              <w:rPr>
                <w:rFonts w:ascii="Times New Roman" w:eastAsia="Times New Roman" w:hAnsi="Times New Roman" w:cs="Times New Roman"/>
                <w:color w:val="000000"/>
                <w:sz w:val="24"/>
                <w:szCs w:val="24"/>
                <w:lang w:val="en-IN" w:eastAsia="en-IN"/>
              </w:rPr>
            </w:pPr>
            <w:r w:rsidRPr="00EB6710">
              <w:rPr>
                <w:rFonts w:ascii="Times New Roman" w:eastAsia="Times New Roman" w:hAnsi="Times New Roman" w:cs="Times New Roman"/>
                <w:color w:val="000000"/>
                <w:sz w:val="24"/>
                <w:szCs w:val="24"/>
                <w:lang w:val="en-IN" w:eastAsia="en-IN"/>
              </w:rPr>
              <w:t>40 Marks</w:t>
            </w:r>
          </w:p>
        </w:tc>
      </w:tr>
    </w:tbl>
    <w:p w14:paraId="41297100" w14:textId="77777777" w:rsidR="00B023FC" w:rsidRDefault="00B023FC" w:rsidP="00B023FC">
      <w:pPr>
        <w:rPr>
          <w:rFonts w:ascii="Times New Roman" w:hAnsi="Times New Roman" w:cs="Times New Roman"/>
          <w:b/>
          <w:bCs/>
          <w:lang w:val="en-IN"/>
        </w:rPr>
      </w:pPr>
    </w:p>
    <w:p w14:paraId="6BEEC84E" w14:textId="276A732A" w:rsidR="0097532C" w:rsidRPr="00EB6710" w:rsidRDefault="0097532C" w:rsidP="00B023FC">
      <w:pPr>
        <w:rPr>
          <w:rFonts w:ascii="Times New Roman" w:hAnsi="Times New Roman" w:cs="Times New Roman"/>
          <w:b/>
          <w:bCs/>
          <w:sz w:val="24"/>
          <w:szCs w:val="24"/>
          <w:lang w:val="en-IN"/>
        </w:rPr>
      </w:pPr>
      <w:r w:rsidRPr="00EB6710">
        <w:rPr>
          <w:rFonts w:ascii="Times New Roman" w:hAnsi="Times New Roman" w:cs="Times New Roman"/>
          <w:b/>
          <w:bCs/>
          <w:sz w:val="24"/>
          <w:szCs w:val="24"/>
        </w:rPr>
        <w:t>L = Lecture, T = Tutorial, P = Practical</w:t>
      </w:r>
    </w:p>
    <w:p w14:paraId="64BC73B1" w14:textId="18396B8F" w:rsidR="00274F48" w:rsidRPr="00274F48" w:rsidRDefault="00EB6710" w:rsidP="00B023FC">
      <w:pPr>
        <w:rPr>
          <w:rFonts w:ascii="Times New Roman" w:hAnsi="Times New Roman" w:cs="Times New Roman"/>
          <w:b/>
          <w:bCs/>
          <w:sz w:val="28"/>
          <w:szCs w:val="28"/>
          <w:lang w:val="en-IN"/>
        </w:rPr>
      </w:pPr>
      <w:r w:rsidRPr="00274F48">
        <w:rPr>
          <w:rFonts w:ascii="Times New Roman" w:hAnsi="Times New Roman" w:cs="Times New Roman"/>
          <w:b/>
          <w:bCs/>
          <w:sz w:val="28"/>
          <w:szCs w:val="28"/>
        </w:rPr>
        <w:t>COURSE DESCRIPTION</w:t>
      </w:r>
    </w:p>
    <w:p w14:paraId="7A701E1C" w14:textId="3E8723B3" w:rsidR="00274F48" w:rsidRPr="00274F48" w:rsidRDefault="00274F48" w:rsidP="00B023FC">
      <w:pPr>
        <w:rPr>
          <w:rFonts w:ascii="Times New Roman" w:hAnsi="Times New Roman" w:cs="Times New Roman"/>
          <w:sz w:val="24"/>
          <w:szCs w:val="24"/>
          <w:lang w:val="en-IN"/>
        </w:rPr>
      </w:pPr>
      <w:r w:rsidRPr="00274F48">
        <w:rPr>
          <w:rFonts w:ascii="Times New Roman" w:hAnsi="Times New Roman" w:cs="Times New Roman"/>
          <w:sz w:val="24"/>
          <w:szCs w:val="24"/>
        </w:rPr>
        <w:t xml:space="preserve">The </w:t>
      </w:r>
      <w:r w:rsidR="009267CC" w:rsidRPr="00ED616A">
        <w:rPr>
          <w:rFonts w:ascii="Times New Roman" w:hAnsi="Times New Roman" w:cs="Times New Roman"/>
          <w:sz w:val="24"/>
          <w:szCs w:val="24"/>
        </w:rPr>
        <w:t>Computer Fundamentals Lab</w:t>
      </w:r>
      <w:r w:rsidR="009267CC" w:rsidRPr="00274F48">
        <w:rPr>
          <w:rFonts w:ascii="Times New Roman" w:hAnsi="Times New Roman" w:cs="Times New Roman"/>
          <w:sz w:val="24"/>
          <w:szCs w:val="24"/>
        </w:rPr>
        <w:t xml:space="preserve"> </w:t>
      </w:r>
      <w:r w:rsidRPr="00274F48">
        <w:rPr>
          <w:rFonts w:ascii="Times New Roman" w:hAnsi="Times New Roman" w:cs="Times New Roman"/>
          <w:sz w:val="24"/>
          <w:szCs w:val="24"/>
        </w:rPr>
        <w:t>(EE-110) provides hands-on training in office automation tools, data handling applications, and basic programming concepts. The course develops practical skills in document preparation, spreadsheets, databases, and introduces computational thinking for solving simple problems using programs.</w:t>
      </w:r>
    </w:p>
    <w:p w14:paraId="7ED12A0D" w14:textId="6DE00D16" w:rsidR="00B023FC" w:rsidRPr="00B023FC" w:rsidRDefault="00EB6710" w:rsidP="00B023FC">
      <w:pPr>
        <w:rPr>
          <w:rFonts w:ascii="Times New Roman" w:hAnsi="Times New Roman" w:cs="Times New Roman"/>
          <w:b/>
          <w:bCs/>
          <w:sz w:val="28"/>
          <w:szCs w:val="28"/>
          <w:lang w:val="en-IN"/>
        </w:rPr>
      </w:pPr>
      <w:r w:rsidRPr="00B023FC">
        <w:rPr>
          <w:rFonts w:ascii="Times New Roman" w:hAnsi="Times New Roman" w:cs="Times New Roman"/>
          <w:b/>
          <w:bCs/>
          <w:sz w:val="28"/>
          <w:szCs w:val="28"/>
          <w:lang w:val="en-IN"/>
        </w:rPr>
        <w:t>PREREQUISITE</w:t>
      </w:r>
    </w:p>
    <w:p w14:paraId="39473F91" w14:textId="77777777" w:rsidR="00B023FC" w:rsidRPr="00B023FC" w:rsidRDefault="00B023FC" w:rsidP="00B023FC">
      <w:pPr>
        <w:numPr>
          <w:ilvl w:val="0"/>
          <w:numId w:val="27"/>
        </w:numPr>
        <w:rPr>
          <w:rFonts w:ascii="Times New Roman" w:hAnsi="Times New Roman" w:cs="Times New Roman"/>
          <w:sz w:val="24"/>
          <w:szCs w:val="24"/>
          <w:lang w:val="en-IN"/>
        </w:rPr>
      </w:pPr>
      <w:r w:rsidRPr="00B023FC">
        <w:rPr>
          <w:rFonts w:ascii="Times New Roman" w:hAnsi="Times New Roman" w:cs="Times New Roman"/>
          <w:sz w:val="24"/>
          <w:szCs w:val="24"/>
          <w:lang w:val="en-IN"/>
        </w:rPr>
        <w:t>The students should have basic knowledge of English.</w:t>
      </w:r>
    </w:p>
    <w:p w14:paraId="7D5E677A" w14:textId="77777777" w:rsidR="00B023FC" w:rsidRDefault="00B023FC" w:rsidP="00B023FC">
      <w:pPr>
        <w:numPr>
          <w:ilvl w:val="0"/>
          <w:numId w:val="27"/>
        </w:numPr>
        <w:rPr>
          <w:rFonts w:ascii="Times New Roman" w:hAnsi="Times New Roman" w:cs="Times New Roman"/>
          <w:sz w:val="24"/>
          <w:szCs w:val="24"/>
          <w:lang w:val="en-IN"/>
        </w:rPr>
      </w:pPr>
      <w:r w:rsidRPr="00B023FC">
        <w:rPr>
          <w:rFonts w:ascii="Times New Roman" w:hAnsi="Times New Roman" w:cs="Times New Roman"/>
          <w:sz w:val="24"/>
          <w:szCs w:val="24"/>
          <w:lang w:val="en-IN"/>
        </w:rPr>
        <w:t>The students should have basic knowledge of using a computer.</w:t>
      </w:r>
    </w:p>
    <w:p w14:paraId="1F66EC18" w14:textId="25419D2A" w:rsidR="00425707" w:rsidRPr="00425707" w:rsidRDefault="00B636CD" w:rsidP="00425707">
      <w:pPr>
        <w:rPr>
          <w:rFonts w:ascii="Times New Roman" w:hAnsi="Times New Roman" w:cs="Times New Roman"/>
          <w:b/>
          <w:bCs/>
          <w:sz w:val="28"/>
          <w:szCs w:val="28"/>
          <w:lang w:val="en-IN"/>
        </w:rPr>
      </w:pPr>
      <w:r w:rsidRPr="00425707">
        <w:rPr>
          <w:rFonts w:ascii="Times New Roman" w:hAnsi="Times New Roman" w:cs="Times New Roman"/>
          <w:b/>
          <w:bCs/>
          <w:sz w:val="28"/>
          <w:szCs w:val="28"/>
          <w:lang w:val="en-IN"/>
        </w:rPr>
        <w:t xml:space="preserve">COURSE OBJECTIVES </w:t>
      </w:r>
    </w:p>
    <w:p w14:paraId="4A7C0D11" w14:textId="77777777" w:rsidR="00425707" w:rsidRPr="00425707" w:rsidRDefault="00425707" w:rsidP="00425707">
      <w:pPr>
        <w:ind w:left="720"/>
        <w:rPr>
          <w:rFonts w:ascii="Times New Roman" w:hAnsi="Times New Roman" w:cs="Times New Roman"/>
          <w:sz w:val="24"/>
          <w:szCs w:val="24"/>
          <w:lang w:val="en-IN"/>
        </w:rPr>
      </w:pPr>
      <w:r w:rsidRPr="00425707">
        <w:rPr>
          <w:rFonts w:ascii="Times New Roman" w:hAnsi="Times New Roman" w:cs="Times New Roman"/>
          <w:sz w:val="24"/>
          <w:szCs w:val="24"/>
          <w:lang w:val="en-IN"/>
        </w:rPr>
        <w:t>The objectives of this course are to enable students to:</w:t>
      </w:r>
    </w:p>
    <w:p w14:paraId="140E0F6F" w14:textId="77777777" w:rsidR="00425707" w:rsidRPr="00425707" w:rsidRDefault="00425707" w:rsidP="00425707">
      <w:pPr>
        <w:numPr>
          <w:ilvl w:val="0"/>
          <w:numId w:val="52"/>
        </w:numPr>
        <w:rPr>
          <w:rFonts w:ascii="Times New Roman" w:hAnsi="Times New Roman" w:cs="Times New Roman"/>
          <w:sz w:val="24"/>
          <w:szCs w:val="24"/>
          <w:lang w:val="en-IN"/>
        </w:rPr>
      </w:pPr>
      <w:r w:rsidRPr="00425707">
        <w:rPr>
          <w:rFonts w:ascii="Times New Roman" w:hAnsi="Times New Roman" w:cs="Times New Roman"/>
          <w:sz w:val="24"/>
          <w:szCs w:val="24"/>
          <w:lang w:val="en-IN"/>
        </w:rPr>
        <w:t>Use office automation tools to create, format, and present documents effectively.</w:t>
      </w:r>
    </w:p>
    <w:p w14:paraId="7A72C906" w14:textId="77777777" w:rsidR="00425707" w:rsidRPr="00425707" w:rsidRDefault="00425707" w:rsidP="00425707">
      <w:pPr>
        <w:numPr>
          <w:ilvl w:val="0"/>
          <w:numId w:val="52"/>
        </w:numPr>
        <w:rPr>
          <w:rFonts w:ascii="Times New Roman" w:hAnsi="Times New Roman" w:cs="Times New Roman"/>
          <w:sz w:val="24"/>
          <w:szCs w:val="24"/>
          <w:lang w:val="en-IN"/>
        </w:rPr>
      </w:pPr>
      <w:r w:rsidRPr="00425707">
        <w:rPr>
          <w:rFonts w:ascii="Times New Roman" w:hAnsi="Times New Roman" w:cs="Times New Roman"/>
          <w:sz w:val="24"/>
          <w:szCs w:val="24"/>
          <w:lang w:val="en-IN"/>
        </w:rPr>
        <w:t>Apply data handling techniques using spreadsheets and basic database applications.</w:t>
      </w:r>
    </w:p>
    <w:p w14:paraId="2096D1C2" w14:textId="77777777" w:rsidR="00425707" w:rsidRPr="00425707" w:rsidRDefault="00425707" w:rsidP="00425707">
      <w:pPr>
        <w:numPr>
          <w:ilvl w:val="0"/>
          <w:numId w:val="52"/>
        </w:numPr>
        <w:rPr>
          <w:rFonts w:ascii="Times New Roman" w:hAnsi="Times New Roman" w:cs="Times New Roman"/>
          <w:sz w:val="24"/>
          <w:szCs w:val="24"/>
          <w:lang w:val="en-IN"/>
        </w:rPr>
      </w:pPr>
      <w:r w:rsidRPr="00425707">
        <w:rPr>
          <w:rFonts w:ascii="Times New Roman" w:hAnsi="Times New Roman" w:cs="Times New Roman"/>
          <w:sz w:val="24"/>
          <w:szCs w:val="24"/>
          <w:lang w:val="en-IN"/>
        </w:rPr>
        <w:t>Develop logical thinking skills through algorithms and flowcharts.</w:t>
      </w:r>
    </w:p>
    <w:p w14:paraId="54F9CC94" w14:textId="77777777" w:rsidR="00425707" w:rsidRPr="00425707" w:rsidRDefault="00425707" w:rsidP="00425707">
      <w:pPr>
        <w:numPr>
          <w:ilvl w:val="0"/>
          <w:numId w:val="52"/>
        </w:numPr>
        <w:rPr>
          <w:rFonts w:ascii="Times New Roman" w:hAnsi="Times New Roman" w:cs="Times New Roman"/>
          <w:sz w:val="24"/>
          <w:szCs w:val="24"/>
          <w:lang w:val="en-IN"/>
        </w:rPr>
      </w:pPr>
      <w:r w:rsidRPr="00425707">
        <w:rPr>
          <w:rFonts w:ascii="Times New Roman" w:hAnsi="Times New Roman" w:cs="Times New Roman"/>
          <w:sz w:val="24"/>
          <w:szCs w:val="24"/>
          <w:lang w:val="en-IN"/>
        </w:rPr>
        <w:t>Write and execute simple programs using basic programming concepts and input/output statements.</w:t>
      </w:r>
    </w:p>
    <w:p w14:paraId="226A7011" w14:textId="77777777" w:rsidR="005374A3" w:rsidRDefault="005374A3" w:rsidP="005374A3">
      <w:pPr>
        <w:rPr>
          <w:rFonts w:ascii="Times New Roman" w:hAnsi="Times New Roman" w:cs="Times New Roman"/>
          <w:b/>
          <w:bCs/>
          <w:sz w:val="28"/>
          <w:szCs w:val="28"/>
          <w:lang w:val="en-IN"/>
        </w:rPr>
      </w:pPr>
      <w:r w:rsidRPr="000C5EFF">
        <w:rPr>
          <w:rFonts w:ascii="Times New Roman" w:hAnsi="Times New Roman" w:cs="Times New Roman"/>
          <w:b/>
          <w:bCs/>
          <w:sz w:val="28"/>
          <w:szCs w:val="28"/>
          <w:lang w:val="en-IN"/>
        </w:rPr>
        <w:lastRenderedPageBreak/>
        <w:t>COURSE OUTCOMES</w:t>
      </w:r>
    </w:p>
    <w:tbl>
      <w:tblPr>
        <w:tblW w:w="11465" w:type="dxa"/>
        <w:tblInd w:w="-1423" w:type="dxa"/>
        <w:tblLook w:val="04A0" w:firstRow="1" w:lastRow="0" w:firstColumn="1" w:lastColumn="0" w:noHBand="0" w:noVBand="1"/>
      </w:tblPr>
      <w:tblGrid>
        <w:gridCol w:w="992"/>
        <w:gridCol w:w="10473"/>
      </w:tblGrid>
      <w:tr w:rsidR="00F91CEB" w:rsidRPr="00F91CEB" w14:paraId="68EDA9D2" w14:textId="77777777" w:rsidTr="00F91CEB">
        <w:trPr>
          <w:trHeight w:val="439"/>
        </w:trPr>
        <w:tc>
          <w:tcPr>
            <w:tcW w:w="11465" w:type="dxa"/>
            <w:gridSpan w:val="2"/>
            <w:tcBorders>
              <w:top w:val="single" w:sz="4" w:space="0" w:color="auto"/>
              <w:left w:val="single" w:sz="4" w:space="0" w:color="auto"/>
              <w:bottom w:val="single" w:sz="4" w:space="0" w:color="auto"/>
              <w:right w:val="single" w:sz="4" w:space="0" w:color="auto"/>
            </w:tcBorders>
            <w:noWrap/>
            <w:vAlign w:val="center"/>
            <w:hideMark/>
          </w:tcPr>
          <w:p w14:paraId="5A32C648"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 xml:space="preserve">PART – </w:t>
            </w:r>
            <w:proofErr w:type="gramStart"/>
            <w:r w:rsidRPr="00B636CD">
              <w:rPr>
                <w:rFonts w:ascii="Times New Roman" w:eastAsia="Times New Roman" w:hAnsi="Times New Roman" w:cs="Times New Roman"/>
                <w:b/>
                <w:bCs/>
                <w:color w:val="000000"/>
                <w:sz w:val="24"/>
                <w:szCs w:val="24"/>
                <w:lang w:val="en-IN" w:eastAsia="en-IN"/>
              </w:rPr>
              <w:t>A :</w:t>
            </w:r>
            <w:proofErr w:type="gramEnd"/>
            <w:r w:rsidRPr="00B636CD">
              <w:rPr>
                <w:rFonts w:ascii="Times New Roman" w:eastAsia="Times New Roman" w:hAnsi="Times New Roman" w:cs="Times New Roman"/>
                <w:b/>
                <w:bCs/>
                <w:color w:val="000000"/>
                <w:sz w:val="24"/>
                <w:szCs w:val="24"/>
                <w:lang w:val="en-IN" w:eastAsia="en-IN"/>
              </w:rPr>
              <w:t xml:space="preserve"> Office Automation Tools</w:t>
            </w:r>
          </w:p>
        </w:tc>
      </w:tr>
      <w:tr w:rsidR="00F91CEB" w:rsidRPr="00F91CEB" w14:paraId="5ED8EE0F"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0098CC30"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 No.</w:t>
            </w:r>
          </w:p>
        </w:tc>
        <w:tc>
          <w:tcPr>
            <w:tcW w:w="10473" w:type="dxa"/>
            <w:tcBorders>
              <w:top w:val="nil"/>
              <w:left w:val="nil"/>
              <w:bottom w:val="single" w:sz="4" w:space="0" w:color="auto"/>
              <w:right w:val="single" w:sz="4" w:space="0" w:color="auto"/>
            </w:tcBorders>
            <w:noWrap/>
            <w:vAlign w:val="center"/>
            <w:hideMark/>
          </w:tcPr>
          <w:p w14:paraId="00DDFA53"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Course Outcome Description</w:t>
            </w:r>
          </w:p>
        </w:tc>
      </w:tr>
      <w:tr w:rsidR="00F91CEB" w:rsidRPr="00F91CEB" w14:paraId="7EAEA11E"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4331ABB9"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CO1</w:t>
            </w:r>
          </w:p>
        </w:tc>
        <w:tc>
          <w:tcPr>
            <w:tcW w:w="10473" w:type="dxa"/>
            <w:tcBorders>
              <w:top w:val="nil"/>
              <w:left w:val="nil"/>
              <w:bottom w:val="single" w:sz="4" w:space="0" w:color="auto"/>
              <w:right w:val="single" w:sz="4" w:space="0" w:color="auto"/>
            </w:tcBorders>
            <w:noWrap/>
            <w:vAlign w:val="center"/>
            <w:hideMark/>
          </w:tcPr>
          <w:p w14:paraId="6395A382" w14:textId="77777777" w:rsidR="00F91CEB" w:rsidRPr="00B636CD" w:rsidRDefault="00F91CEB" w:rsidP="00F91CEB">
            <w:pPr>
              <w:spacing w:after="0" w:line="240" w:lineRule="auto"/>
              <w:rPr>
                <w:rFonts w:ascii="Times New Roman" w:eastAsia="Times New Roman" w:hAnsi="Times New Roman" w:cs="Times New Roman"/>
                <w:color w:val="000000"/>
                <w:sz w:val="24"/>
                <w:szCs w:val="24"/>
                <w:lang w:val="en-IN" w:eastAsia="en-IN"/>
              </w:rPr>
            </w:pPr>
            <w:r w:rsidRPr="00B636CD">
              <w:rPr>
                <w:rFonts w:ascii="Times New Roman" w:eastAsia="Times New Roman" w:hAnsi="Times New Roman" w:cs="Times New Roman"/>
                <w:color w:val="000000"/>
                <w:sz w:val="24"/>
                <w:szCs w:val="24"/>
                <w:lang w:val="en-IN" w:eastAsia="en-IN"/>
              </w:rPr>
              <w:t>Create, save, and format documents using MS-Word.</w:t>
            </w:r>
          </w:p>
        </w:tc>
      </w:tr>
      <w:tr w:rsidR="00F91CEB" w:rsidRPr="00F91CEB" w14:paraId="09CD28C9"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0C67F583"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CO2</w:t>
            </w:r>
          </w:p>
        </w:tc>
        <w:tc>
          <w:tcPr>
            <w:tcW w:w="10473" w:type="dxa"/>
            <w:tcBorders>
              <w:top w:val="nil"/>
              <w:left w:val="nil"/>
              <w:bottom w:val="single" w:sz="4" w:space="0" w:color="auto"/>
              <w:right w:val="single" w:sz="4" w:space="0" w:color="auto"/>
            </w:tcBorders>
            <w:noWrap/>
            <w:vAlign w:val="center"/>
            <w:hideMark/>
          </w:tcPr>
          <w:p w14:paraId="0B424E94" w14:textId="77777777" w:rsidR="00F91CEB" w:rsidRPr="00B636CD" w:rsidRDefault="00F91CEB" w:rsidP="00F91CEB">
            <w:pPr>
              <w:spacing w:after="0" w:line="240" w:lineRule="auto"/>
              <w:rPr>
                <w:rFonts w:ascii="Times New Roman" w:eastAsia="Times New Roman" w:hAnsi="Times New Roman" w:cs="Times New Roman"/>
                <w:color w:val="000000"/>
                <w:sz w:val="24"/>
                <w:szCs w:val="24"/>
                <w:lang w:val="en-IN" w:eastAsia="en-IN"/>
              </w:rPr>
            </w:pPr>
            <w:r w:rsidRPr="00B636CD">
              <w:rPr>
                <w:rFonts w:ascii="Times New Roman" w:eastAsia="Times New Roman" w:hAnsi="Times New Roman" w:cs="Times New Roman"/>
                <w:color w:val="000000"/>
                <w:sz w:val="24"/>
                <w:szCs w:val="24"/>
                <w:lang w:val="en-IN" w:eastAsia="en-IN"/>
              </w:rPr>
              <w:t>Create and edit presentations using MS-PowerPoint with text, pictures, slide transition, and animation effects.</w:t>
            </w:r>
          </w:p>
        </w:tc>
      </w:tr>
      <w:tr w:rsidR="00F91CEB" w:rsidRPr="00F91CEB" w14:paraId="53E9DDA8" w14:textId="77777777" w:rsidTr="00F91CEB">
        <w:trPr>
          <w:trHeight w:val="439"/>
        </w:trPr>
        <w:tc>
          <w:tcPr>
            <w:tcW w:w="11465" w:type="dxa"/>
            <w:gridSpan w:val="2"/>
            <w:tcBorders>
              <w:top w:val="single" w:sz="4" w:space="0" w:color="auto"/>
              <w:left w:val="single" w:sz="4" w:space="0" w:color="auto"/>
              <w:bottom w:val="single" w:sz="4" w:space="0" w:color="auto"/>
              <w:right w:val="single" w:sz="4" w:space="0" w:color="auto"/>
            </w:tcBorders>
            <w:noWrap/>
            <w:vAlign w:val="center"/>
            <w:hideMark/>
          </w:tcPr>
          <w:p w14:paraId="1EA25028"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 xml:space="preserve">PART – </w:t>
            </w:r>
            <w:proofErr w:type="gramStart"/>
            <w:r w:rsidRPr="00B636CD">
              <w:rPr>
                <w:rFonts w:ascii="Times New Roman" w:eastAsia="Times New Roman" w:hAnsi="Times New Roman" w:cs="Times New Roman"/>
                <w:b/>
                <w:bCs/>
                <w:color w:val="000000"/>
                <w:sz w:val="24"/>
                <w:szCs w:val="24"/>
                <w:lang w:val="en-IN" w:eastAsia="en-IN"/>
              </w:rPr>
              <w:t>B :</w:t>
            </w:r>
            <w:proofErr w:type="gramEnd"/>
            <w:r w:rsidRPr="00B636CD">
              <w:rPr>
                <w:rFonts w:ascii="Times New Roman" w:eastAsia="Times New Roman" w:hAnsi="Times New Roman" w:cs="Times New Roman"/>
                <w:b/>
                <w:bCs/>
                <w:color w:val="000000"/>
                <w:sz w:val="24"/>
                <w:szCs w:val="24"/>
                <w:lang w:val="en-IN" w:eastAsia="en-IN"/>
              </w:rPr>
              <w:t xml:space="preserve"> Data Handling Tools</w:t>
            </w:r>
          </w:p>
        </w:tc>
      </w:tr>
      <w:tr w:rsidR="00F91CEB" w:rsidRPr="00F91CEB" w14:paraId="173B9370"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2E50EF7E"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CO3</w:t>
            </w:r>
          </w:p>
        </w:tc>
        <w:tc>
          <w:tcPr>
            <w:tcW w:w="10473" w:type="dxa"/>
            <w:tcBorders>
              <w:top w:val="nil"/>
              <w:left w:val="nil"/>
              <w:bottom w:val="single" w:sz="4" w:space="0" w:color="auto"/>
              <w:right w:val="single" w:sz="4" w:space="0" w:color="auto"/>
            </w:tcBorders>
            <w:noWrap/>
            <w:vAlign w:val="center"/>
            <w:hideMark/>
          </w:tcPr>
          <w:p w14:paraId="72007955" w14:textId="77777777" w:rsidR="00F91CEB" w:rsidRPr="00B636CD" w:rsidRDefault="00F91CEB" w:rsidP="00F91CEB">
            <w:pPr>
              <w:spacing w:after="0" w:line="240" w:lineRule="auto"/>
              <w:rPr>
                <w:rFonts w:ascii="Times New Roman" w:eastAsia="Times New Roman" w:hAnsi="Times New Roman" w:cs="Times New Roman"/>
                <w:color w:val="000000"/>
                <w:sz w:val="24"/>
                <w:szCs w:val="24"/>
                <w:lang w:val="en-IN" w:eastAsia="en-IN"/>
              </w:rPr>
            </w:pPr>
            <w:r w:rsidRPr="00B636CD">
              <w:rPr>
                <w:rFonts w:ascii="Times New Roman" w:eastAsia="Times New Roman" w:hAnsi="Times New Roman" w:cs="Times New Roman"/>
                <w:color w:val="000000"/>
                <w:sz w:val="24"/>
                <w:szCs w:val="24"/>
                <w:lang w:val="en-IN" w:eastAsia="en-IN"/>
              </w:rPr>
              <w:t>Create worksheets and charts using MS-Excel and perform basic calculations.</w:t>
            </w:r>
          </w:p>
        </w:tc>
      </w:tr>
      <w:tr w:rsidR="00F91CEB" w:rsidRPr="00F91CEB" w14:paraId="4867CEDC"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6393F658"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CO4</w:t>
            </w:r>
          </w:p>
        </w:tc>
        <w:tc>
          <w:tcPr>
            <w:tcW w:w="10473" w:type="dxa"/>
            <w:tcBorders>
              <w:top w:val="nil"/>
              <w:left w:val="nil"/>
              <w:bottom w:val="single" w:sz="4" w:space="0" w:color="auto"/>
              <w:right w:val="single" w:sz="4" w:space="0" w:color="auto"/>
            </w:tcBorders>
            <w:noWrap/>
            <w:vAlign w:val="center"/>
            <w:hideMark/>
          </w:tcPr>
          <w:p w14:paraId="3E5E72D3" w14:textId="77777777" w:rsidR="00F91CEB" w:rsidRPr="00B636CD" w:rsidRDefault="00F91CEB" w:rsidP="00F91CEB">
            <w:pPr>
              <w:spacing w:after="0" w:line="240" w:lineRule="auto"/>
              <w:rPr>
                <w:rFonts w:ascii="Times New Roman" w:eastAsia="Times New Roman" w:hAnsi="Times New Roman" w:cs="Times New Roman"/>
                <w:color w:val="000000"/>
                <w:sz w:val="24"/>
                <w:szCs w:val="24"/>
                <w:lang w:val="en-IN" w:eastAsia="en-IN"/>
              </w:rPr>
            </w:pPr>
            <w:r w:rsidRPr="00B636CD">
              <w:rPr>
                <w:rFonts w:ascii="Times New Roman" w:eastAsia="Times New Roman" w:hAnsi="Times New Roman" w:cs="Times New Roman"/>
                <w:color w:val="000000"/>
                <w:sz w:val="24"/>
                <w:szCs w:val="24"/>
                <w:lang w:val="en-IN" w:eastAsia="en-IN"/>
              </w:rPr>
              <w:t>Create simple databases using MS-Access with tables, forms, queries, and reports.</w:t>
            </w:r>
          </w:p>
        </w:tc>
      </w:tr>
      <w:tr w:rsidR="00F91CEB" w:rsidRPr="00F91CEB" w14:paraId="778E0872" w14:textId="77777777" w:rsidTr="00F91CEB">
        <w:trPr>
          <w:trHeight w:val="439"/>
        </w:trPr>
        <w:tc>
          <w:tcPr>
            <w:tcW w:w="11465" w:type="dxa"/>
            <w:gridSpan w:val="2"/>
            <w:tcBorders>
              <w:top w:val="single" w:sz="4" w:space="0" w:color="auto"/>
              <w:left w:val="single" w:sz="4" w:space="0" w:color="auto"/>
              <w:bottom w:val="single" w:sz="4" w:space="0" w:color="auto"/>
              <w:right w:val="single" w:sz="4" w:space="0" w:color="auto"/>
            </w:tcBorders>
            <w:noWrap/>
            <w:vAlign w:val="center"/>
            <w:hideMark/>
          </w:tcPr>
          <w:p w14:paraId="5177AF54" w14:textId="37D1F7BA"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 xml:space="preserve">PART – </w:t>
            </w:r>
            <w:proofErr w:type="gramStart"/>
            <w:r w:rsidRPr="00B636CD">
              <w:rPr>
                <w:rFonts w:ascii="Times New Roman" w:eastAsia="Times New Roman" w:hAnsi="Times New Roman" w:cs="Times New Roman"/>
                <w:b/>
                <w:bCs/>
                <w:color w:val="000000"/>
                <w:sz w:val="24"/>
                <w:szCs w:val="24"/>
                <w:lang w:val="en-IN" w:eastAsia="en-IN"/>
              </w:rPr>
              <w:t>C :</w:t>
            </w:r>
            <w:proofErr w:type="gramEnd"/>
            <w:r w:rsidRPr="00B636CD">
              <w:rPr>
                <w:rFonts w:ascii="Times New Roman" w:eastAsia="Times New Roman" w:hAnsi="Times New Roman" w:cs="Times New Roman"/>
                <w:b/>
                <w:bCs/>
                <w:color w:val="000000"/>
                <w:sz w:val="24"/>
                <w:szCs w:val="24"/>
                <w:lang w:val="en-IN" w:eastAsia="en-IN"/>
              </w:rPr>
              <w:t xml:space="preserve"> </w:t>
            </w:r>
            <w:r w:rsidR="00D9359A" w:rsidRPr="00B636CD">
              <w:rPr>
                <w:rFonts w:ascii="Times New Roman" w:eastAsia="Times New Roman" w:hAnsi="Times New Roman" w:cs="Times New Roman"/>
                <w:b/>
                <w:bCs/>
                <w:color w:val="000000"/>
                <w:sz w:val="24"/>
                <w:szCs w:val="24"/>
                <w:lang w:eastAsia="en-IN"/>
              </w:rPr>
              <w:t>Computational Thinking &amp; Programming Basics</w:t>
            </w:r>
          </w:p>
        </w:tc>
      </w:tr>
      <w:tr w:rsidR="00F91CEB" w:rsidRPr="00F91CEB" w14:paraId="3C770560"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1EC4B1DE"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CO5</w:t>
            </w:r>
          </w:p>
        </w:tc>
        <w:tc>
          <w:tcPr>
            <w:tcW w:w="10473" w:type="dxa"/>
            <w:tcBorders>
              <w:top w:val="nil"/>
              <w:left w:val="nil"/>
              <w:bottom w:val="single" w:sz="4" w:space="0" w:color="auto"/>
              <w:right w:val="single" w:sz="4" w:space="0" w:color="auto"/>
            </w:tcBorders>
            <w:noWrap/>
            <w:vAlign w:val="center"/>
            <w:hideMark/>
          </w:tcPr>
          <w:p w14:paraId="7AE84A4A" w14:textId="77777777" w:rsidR="00F91CEB" w:rsidRPr="00B636CD" w:rsidRDefault="00F91CEB" w:rsidP="00F91CEB">
            <w:pPr>
              <w:spacing w:after="0" w:line="240" w:lineRule="auto"/>
              <w:rPr>
                <w:rFonts w:ascii="Times New Roman" w:eastAsia="Times New Roman" w:hAnsi="Times New Roman" w:cs="Times New Roman"/>
                <w:color w:val="000000"/>
                <w:sz w:val="24"/>
                <w:szCs w:val="24"/>
                <w:lang w:val="en-IN" w:eastAsia="en-IN"/>
              </w:rPr>
            </w:pPr>
            <w:r w:rsidRPr="00B636CD">
              <w:rPr>
                <w:rFonts w:ascii="Times New Roman" w:eastAsia="Times New Roman" w:hAnsi="Times New Roman" w:cs="Times New Roman"/>
                <w:color w:val="000000"/>
                <w:sz w:val="24"/>
                <w:szCs w:val="24"/>
                <w:lang w:val="en-IN" w:eastAsia="en-IN"/>
              </w:rPr>
              <w:t>Apply computational thinking to understand and solve simple problems.</w:t>
            </w:r>
          </w:p>
        </w:tc>
      </w:tr>
      <w:tr w:rsidR="00F91CEB" w:rsidRPr="00F91CEB" w14:paraId="5765142C" w14:textId="77777777" w:rsidTr="00F91CEB">
        <w:trPr>
          <w:trHeight w:val="439"/>
        </w:trPr>
        <w:tc>
          <w:tcPr>
            <w:tcW w:w="992" w:type="dxa"/>
            <w:tcBorders>
              <w:top w:val="nil"/>
              <w:left w:val="single" w:sz="4" w:space="0" w:color="auto"/>
              <w:bottom w:val="single" w:sz="4" w:space="0" w:color="auto"/>
              <w:right w:val="single" w:sz="4" w:space="0" w:color="auto"/>
            </w:tcBorders>
            <w:noWrap/>
            <w:vAlign w:val="center"/>
            <w:hideMark/>
          </w:tcPr>
          <w:p w14:paraId="3D15FD88" w14:textId="77777777" w:rsidR="00F91CEB" w:rsidRPr="00B636CD" w:rsidRDefault="00F91CEB" w:rsidP="00F91CEB">
            <w:pPr>
              <w:spacing w:after="0" w:line="240" w:lineRule="auto"/>
              <w:jc w:val="center"/>
              <w:rPr>
                <w:rFonts w:ascii="Times New Roman" w:eastAsia="Times New Roman" w:hAnsi="Times New Roman" w:cs="Times New Roman"/>
                <w:b/>
                <w:bCs/>
                <w:color w:val="000000"/>
                <w:sz w:val="24"/>
                <w:szCs w:val="24"/>
                <w:lang w:val="en-IN" w:eastAsia="en-IN"/>
              </w:rPr>
            </w:pPr>
            <w:r w:rsidRPr="00B636CD">
              <w:rPr>
                <w:rFonts w:ascii="Times New Roman" w:eastAsia="Times New Roman" w:hAnsi="Times New Roman" w:cs="Times New Roman"/>
                <w:b/>
                <w:bCs/>
                <w:color w:val="000000"/>
                <w:sz w:val="24"/>
                <w:szCs w:val="24"/>
                <w:lang w:val="en-IN" w:eastAsia="en-IN"/>
              </w:rPr>
              <w:t>CO6</w:t>
            </w:r>
          </w:p>
        </w:tc>
        <w:tc>
          <w:tcPr>
            <w:tcW w:w="10473" w:type="dxa"/>
            <w:tcBorders>
              <w:top w:val="nil"/>
              <w:left w:val="nil"/>
              <w:bottom w:val="single" w:sz="4" w:space="0" w:color="auto"/>
              <w:right w:val="single" w:sz="4" w:space="0" w:color="auto"/>
            </w:tcBorders>
            <w:noWrap/>
            <w:vAlign w:val="center"/>
            <w:hideMark/>
          </w:tcPr>
          <w:p w14:paraId="0FAC1317" w14:textId="3AC7A574" w:rsidR="00F91CEB" w:rsidRPr="00B636CD" w:rsidRDefault="009E30A0" w:rsidP="00F91CEB">
            <w:pPr>
              <w:spacing w:after="0" w:line="240" w:lineRule="auto"/>
              <w:rPr>
                <w:rFonts w:ascii="Times New Roman" w:eastAsia="Times New Roman" w:hAnsi="Times New Roman" w:cs="Times New Roman"/>
                <w:color w:val="000000"/>
                <w:sz w:val="24"/>
                <w:szCs w:val="24"/>
                <w:lang w:val="en-IN" w:eastAsia="en-IN"/>
              </w:rPr>
            </w:pPr>
            <w:r w:rsidRPr="00B636CD">
              <w:rPr>
                <w:rFonts w:ascii="Times New Roman" w:hAnsi="Times New Roman" w:cs="Times New Roman"/>
                <w:sz w:val="24"/>
                <w:szCs w:val="24"/>
                <w:lang w:val="en-IN"/>
              </w:rPr>
              <w:t xml:space="preserve">Write basic programs in Python </w:t>
            </w:r>
            <w:r w:rsidR="00F91CEB" w:rsidRPr="00B636CD">
              <w:rPr>
                <w:rFonts w:ascii="Times New Roman" w:eastAsia="Times New Roman" w:hAnsi="Times New Roman" w:cs="Times New Roman"/>
                <w:color w:val="000000"/>
                <w:sz w:val="24"/>
                <w:szCs w:val="24"/>
                <w:lang w:val="en-IN" w:eastAsia="en-IN"/>
              </w:rPr>
              <w:t>using variables, data types, and input/output statements.</w:t>
            </w:r>
          </w:p>
        </w:tc>
      </w:tr>
    </w:tbl>
    <w:p w14:paraId="6C135BB0" w14:textId="77777777" w:rsidR="009E30A0" w:rsidRDefault="009E30A0" w:rsidP="00F91CEB">
      <w:pPr>
        <w:tabs>
          <w:tab w:val="num" w:pos="720"/>
        </w:tabs>
        <w:rPr>
          <w:rFonts w:ascii="Times New Roman" w:hAnsi="Times New Roman" w:cs="Times New Roman"/>
          <w:b/>
          <w:bCs/>
          <w:sz w:val="28"/>
          <w:szCs w:val="28"/>
          <w:lang w:val="en-IN"/>
        </w:rPr>
      </w:pPr>
    </w:p>
    <w:p w14:paraId="01DCBC1E" w14:textId="77777777" w:rsidR="001F585B" w:rsidRDefault="001F585B" w:rsidP="001F585B">
      <w:pPr>
        <w:rPr>
          <w:rFonts w:ascii="Times New Roman" w:hAnsi="Times New Roman" w:cs="Times New Roman"/>
          <w:b/>
          <w:bCs/>
          <w:sz w:val="28"/>
          <w:szCs w:val="28"/>
          <w:lang w:val="en-IN"/>
        </w:rPr>
      </w:pPr>
      <w:r w:rsidRPr="0043002A">
        <w:rPr>
          <w:rFonts w:ascii="Times New Roman" w:hAnsi="Times New Roman" w:cs="Times New Roman"/>
          <w:b/>
          <w:bCs/>
          <w:sz w:val="28"/>
          <w:szCs w:val="28"/>
          <w:lang w:val="en-IN"/>
        </w:rPr>
        <w:t xml:space="preserve">CO–PO MATRIX </w:t>
      </w:r>
      <w:r>
        <w:rPr>
          <w:rFonts w:ascii="Times New Roman" w:hAnsi="Times New Roman" w:cs="Times New Roman"/>
          <w:b/>
          <w:bCs/>
          <w:sz w:val="28"/>
          <w:szCs w:val="28"/>
          <w:lang w:val="en-IN"/>
        </w:rPr>
        <w:t xml:space="preserve"> </w:t>
      </w:r>
    </w:p>
    <w:tbl>
      <w:tblPr>
        <w:tblW w:w="9742" w:type="dxa"/>
        <w:tblInd w:w="-714" w:type="dxa"/>
        <w:tblLook w:val="04A0" w:firstRow="1" w:lastRow="0" w:firstColumn="1" w:lastColumn="0" w:noHBand="0" w:noVBand="1"/>
      </w:tblPr>
      <w:tblGrid>
        <w:gridCol w:w="696"/>
        <w:gridCol w:w="1323"/>
        <w:gridCol w:w="1056"/>
        <w:gridCol w:w="1509"/>
        <w:gridCol w:w="1816"/>
        <w:gridCol w:w="1536"/>
        <w:gridCol w:w="1469"/>
        <w:gridCol w:w="1083"/>
      </w:tblGrid>
      <w:tr w:rsidR="001F585B" w:rsidRPr="000C5EFF" w14:paraId="09EC6DDD" w14:textId="77777777" w:rsidTr="002B29D3">
        <w:trPr>
          <w:trHeight w:val="1530"/>
        </w:trPr>
        <w:tc>
          <w:tcPr>
            <w:tcW w:w="1330" w:type="dxa"/>
            <w:tcBorders>
              <w:top w:val="single" w:sz="4" w:space="0" w:color="auto"/>
              <w:left w:val="single" w:sz="4" w:space="0" w:color="auto"/>
              <w:bottom w:val="single" w:sz="4" w:space="0" w:color="auto"/>
              <w:right w:val="single" w:sz="4" w:space="0" w:color="auto"/>
            </w:tcBorders>
            <w:vAlign w:val="center"/>
            <w:hideMark/>
          </w:tcPr>
          <w:p w14:paraId="0C29747D" w14:textId="77777777" w:rsidR="001F585B" w:rsidRPr="000C5EFF" w:rsidRDefault="001F585B" w:rsidP="002B29D3">
            <w:pPr>
              <w:spacing w:after="0" w:line="240" w:lineRule="auto"/>
              <w:jc w:val="center"/>
              <w:rPr>
                <w:rFonts w:ascii="Times New Roman" w:eastAsia="Times New Roman" w:hAnsi="Times New Roman" w:cs="Times New Roman"/>
                <w:b/>
                <w:bCs/>
                <w:color w:val="000000"/>
                <w:sz w:val="20"/>
                <w:szCs w:val="20"/>
                <w:lang w:val="en-IN" w:eastAsia="en-IN"/>
              </w:rPr>
            </w:pPr>
            <w:r w:rsidRPr="00643E5A">
              <w:rPr>
                <w:rFonts w:ascii="Times New Roman" w:eastAsia="Times New Roman" w:hAnsi="Times New Roman" w:cs="Times New Roman"/>
                <w:b/>
                <w:bCs/>
                <w:color w:val="000000"/>
                <w:sz w:val="24"/>
                <w:szCs w:val="24"/>
                <w:lang w:val="en-IN" w:eastAsia="en-IN"/>
              </w:rPr>
              <w:t>CO / PO</w:t>
            </w:r>
          </w:p>
        </w:tc>
        <w:tc>
          <w:tcPr>
            <w:tcW w:w="1138" w:type="dxa"/>
            <w:tcBorders>
              <w:top w:val="single" w:sz="4" w:space="0" w:color="auto"/>
              <w:left w:val="nil"/>
              <w:bottom w:val="single" w:sz="4" w:space="0" w:color="auto"/>
              <w:right w:val="single" w:sz="4" w:space="0" w:color="auto"/>
            </w:tcBorders>
            <w:vAlign w:val="center"/>
            <w:hideMark/>
          </w:tcPr>
          <w:p w14:paraId="2D668B9F"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Basic and Discipline Specific Knowledge (PO1)</w:t>
            </w:r>
          </w:p>
        </w:tc>
        <w:tc>
          <w:tcPr>
            <w:tcW w:w="916" w:type="dxa"/>
            <w:tcBorders>
              <w:top w:val="single" w:sz="4" w:space="0" w:color="auto"/>
              <w:left w:val="nil"/>
              <w:bottom w:val="single" w:sz="4" w:space="0" w:color="auto"/>
              <w:right w:val="single" w:sz="4" w:space="0" w:color="auto"/>
            </w:tcBorders>
            <w:vAlign w:val="center"/>
            <w:hideMark/>
          </w:tcPr>
          <w:p w14:paraId="520723AD"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Problem Analysis (PO2)</w:t>
            </w:r>
          </w:p>
        </w:tc>
        <w:tc>
          <w:tcPr>
            <w:tcW w:w="1294" w:type="dxa"/>
            <w:tcBorders>
              <w:top w:val="single" w:sz="4" w:space="0" w:color="auto"/>
              <w:left w:val="nil"/>
              <w:bottom w:val="single" w:sz="4" w:space="0" w:color="auto"/>
              <w:right w:val="single" w:sz="4" w:space="0" w:color="auto"/>
            </w:tcBorders>
            <w:vAlign w:val="center"/>
            <w:hideMark/>
          </w:tcPr>
          <w:p w14:paraId="76F07508"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Design / Development of Solutions (PO3)</w:t>
            </w:r>
          </w:p>
        </w:tc>
        <w:tc>
          <w:tcPr>
            <w:tcW w:w="1549" w:type="dxa"/>
            <w:tcBorders>
              <w:top w:val="single" w:sz="4" w:space="0" w:color="auto"/>
              <w:left w:val="nil"/>
              <w:bottom w:val="single" w:sz="4" w:space="0" w:color="auto"/>
              <w:right w:val="single" w:sz="4" w:space="0" w:color="auto"/>
            </w:tcBorders>
            <w:vAlign w:val="center"/>
            <w:hideMark/>
          </w:tcPr>
          <w:p w14:paraId="01C69983"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Engineering Tools, Experimentation and Testing (PO4)</w:t>
            </w:r>
          </w:p>
        </w:tc>
        <w:tc>
          <w:tcPr>
            <w:tcW w:w="1316" w:type="dxa"/>
            <w:tcBorders>
              <w:top w:val="single" w:sz="4" w:space="0" w:color="auto"/>
              <w:left w:val="nil"/>
              <w:bottom w:val="single" w:sz="4" w:space="0" w:color="auto"/>
              <w:right w:val="single" w:sz="4" w:space="0" w:color="auto"/>
            </w:tcBorders>
            <w:vAlign w:val="center"/>
            <w:hideMark/>
          </w:tcPr>
          <w:p w14:paraId="3AFBF5C1"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Engineering Practices for Society, Sustainability and Environment (PO5)</w:t>
            </w:r>
          </w:p>
        </w:tc>
        <w:tc>
          <w:tcPr>
            <w:tcW w:w="1261" w:type="dxa"/>
            <w:tcBorders>
              <w:top w:val="single" w:sz="4" w:space="0" w:color="auto"/>
              <w:left w:val="nil"/>
              <w:bottom w:val="single" w:sz="4" w:space="0" w:color="auto"/>
              <w:right w:val="single" w:sz="4" w:space="0" w:color="auto"/>
            </w:tcBorders>
            <w:vAlign w:val="center"/>
            <w:hideMark/>
          </w:tcPr>
          <w:p w14:paraId="6F0FCBAC"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Project Management (PO6)</w:t>
            </w:r>
          </w:p>
        </w:tc>
        <w:tc>
          <w:tcPr>
            <w:tcW w:w="938" w:type="dxa"/>
            <w:tcBorders>
              <w:top w:val="single" w:sz="4" w:space="0" w:color="auto"/>
              <w:left w:val="nil"/>
              <w:bottom w:val="single" w:sz="4" w:space="0" w:color="auto"/>
              <w:right w:val="single" w:sz="4" w:space="0" w:color="auto"/>
            </w:tcBorders>
            <w:vAlign w:val="center"/>
            <w:hideMark/>
          </w:tcPr>
          <w:p w14:paraId="4C057F2B"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Lifelong Learning (PO7)</w:t>
            </w:r>
          </w:p>
        </w:tc>
      </w:tr>
      <w:tr w:rsidR="001F585B" w:rsidRPr="000C5EFF" w14:paraId="15205A62" w14:textId="77777777" w:rsidTr="002B29D3">
        <w:trPr>
          <w:trHeight w:val="300"/>
        </w:trPr>
        <w:tc>
          <w:tcPr>
            <w:tcW w:w="1330" w:type="dxa"/>
            <w:tcBorders>
              <w:top w:val="nil"/>
              <w:left w:val="single" w:sz="4" w:space="0" w:color="auto"/>
              <w:bottom w:val="single" w:sz="4" w:space="0" w:color="auto"/>
              <w:right w:val="single" w:sz="4" w:space="0" w:color="auto"/>
            </w:tcBorders>
            <w:vAlign w:val="center"/>
            <w:hideMark/>
          </w:tcPr>
          <w:p w14:paraId="4E3F7793" w14:textId="77777777" w:rsidR="001F585B" w:rsidRPr="00643E5A" w:rsidRDefault="001F585B" w:rsidP="002B29D3">
            <w:pPr>
              <w:spacing w:after="0" w:line="240" w:lineRule="auto"/>
              <w:jc w:val="center"/>
              <w:rPr>
                <w:rFonts w:ascii="Times New Roman" w:eastAsia="Times New Roman" w:hAnsi="Times New Roman" w:cs="Times New Roman"/>
                <w:b/>
                <w:bCs/>
                <w:color w:val="000000"/>
                <w:sz w:val="24"/>
                <w:szCs w:val="24"/>
                <w:lang w:val="en-IN" w:eastAsia="en-IN"/>
              </w:rPr>
            </w:pPr>
            <w:r w:rsidRPr="00643E5A">
              <w:rPr>
                <w:rFonts w:ascii="Times New Roman" w:eastAsia="Times New Roman" w:hAnsi="Times New Roman" w:cs="Times New Roman"/>
                <w:b/>
                <w:bCs/>
                <w:color w:val="000000"/>
                <w:sz w:val="24"/>
                <w:szCs w:val="24"/>
                <w:lang w:val="en-IN" w:eastAsia="en-IN"/>
              </w:rPr>
              <w:t>CO1</w:t>
            </w:r>
          </w:p>
        </w:tc>
        <w:tc>
          <w:tcPr>
            <w:tcW w:w="1138" w:type="dxa"/>
            <w:tcBorders>
              <w:top w:val="nil"/>
              <w:left w:val="nil"/>
              <w:bottom w:val="single" w:sz="4" w:space="0" w:color="auto"/>
              <w:right w:val="single" w:sz="4" w:space="0" w:color="auto"/>
            </w:tcBorders>
            <w:vAlign w:val="center"/>
            <w:hideMark/>
          </w:tcPr>
          <w:p w14:paraId="73DB1665"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3</w:t>
            </w:r>
          </w:p>
        </w:tc>
        <w:tc>
          <w:tcPr>
            <w:tcW w:w="916" w:type="dxa"/>
            <w:tcBorders>
              <w:top w:val="nil"/>
              <w:left w:val="nil"/>
              <w:bottom w:val="single" w:sz="4" w:space="0" w:color="auto"/>
              <w:right w:val="single" w:sz="4" w:space="0" w:color="auto"/>
            </w:tcBorders>
            <w:vAlign w:val="center"/>
            <w:hideMark/>
          </w:tcPr>
          <w:p w14:paraId="36F71249"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94" w:type="dxa"/>
            <w:tcBorders>
              <w:top w:val="nil"/>
              <w:left w:val="nil"/>
              <w:bottom w:val="single" w:sz="4" w:space="0" w:color="auto"/>
              <w:right w:val="single" w:sz="4" w:space="0" w:color="auto"/>
            </w:tcBorders>
            <w:vAlign w:val="center"/>
            <w:hideMark/>
          </w:tcPr>
          <w:p w14:paraId="3F853C15"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549" w:type="dxa"/>
            <w:tcBorders>
              <w:top w:val="nil"/>
              <w:left w:val="nil"/>
              <w:bottom w:val="single" w:sz="4" w:space="0" w:color="auto"/>
              <w:right w:val="single" w:sz="4" w:space="0" w:color="auto"/>
            </w:tcBorders>
            <w:vAlign w:val="center"/>
            <w:hideMark/>
          </w:tcPr>
          <w:p w14:paraId="755EC8FE"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316" w:type="dxa"/>
            <w:tcBorders>
              <w:top w:val="nil"/>
              <w:left w:val="nil"/>
              <w:bottom w:val="single" w:sz="4" w:space="0" w:color="auto"/>
              <w:right w:val="single" w:sz="4" w:space="0" w:color="auto"/>
            </w:tcBorders>
            <w:vAlign w:val="center"/>
            <w:hideMark/>
          </w:tcPr>
          <w:p w14:paraId="5051B088"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61" w:type="dxa"/>
            <w:tcBorders>
              <w:top w:val="nil"/>
              <w:left w:val="nil"/>
              <w:bottom w:val="single" w:sz="4" w:space="0" w:color="auto"/>
              <w:right w:val="single" w:sz="4" w:space="0" w:color="auto"/>
            </w:tcBorders>
            <w:vAlign w:val="center"/>
            <w:hideMark/>
          </w:tcPr>
          <w:p w14:paraId="68EE3FC6"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938" w:type="dxa"/>
            <w:tcBorders>
              <w:top w:val="nil"/>
              <w:left w:val="nil"/>
              <w:bottom w:val="single" w:sz="4" w:space="0" w:color="auto"/>
              <w:right w:val="single" w:sz="4" w:space="0" w:color="auto"/>
            </w:tcBorders>
            <w:vAlign w:val="center"/>
            <w:hideMark/>
          </w:tcPr>
          <w:p w14:paraId="17117E20"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r>
      <w:tr w:rsidR="001F585B" w:rsidRPr="000C5EFF" w14:paraId="08CED1B0" w14:textId="77777777" w:rsidTr="002B29D3">
        <w:trPr>
          <w:trHeight w:val="300"/>
        </w:trPr>
        <w:tc>
          <w:tcPr>
            <w:tcW w:w="1330" w:type="dxa"/>
            <w:tcBorders>
              <w:top w:val="nil"/>
              <w:left w:val="single" w:sz="4" w:space="0" w:color="auto"/>
              <w:bottom w:val="single" w:sz="4" w:space="0" w:color="auto"/>
              <w:right w:val="single" w:sz="4" w:space="0" w:color="auto"/>
            </w:tcBorders>
            <w:vAlign w:val="center"/>
            <w:hideMark/>
          </w:tcPr>
          <w:p w14:paraId="15382364" w14:textId="77777777" w:rsidR="001F585B" w:rsidRPr="00643E5A" w:rsidRDefault="001F585B" w:rsidP="002B29D3">
            <w:pPr>
              <w:spacing w:after="0" w:line="240" w:lineRule="auto"/>
              <w:jc w:val="center"/>
              <w:rPr>
                <w:rFonts w:ascii="Times New Roman" w:eastAsia="Times New Roman" w:hAnsi="Times New Roman" w:cs="Times New Roman"/>
                <w:b/>
                <w:bCs/>
                <w:color w:val="000000"/>
                <w:sz w:val="24"/>
                <w:szCs w:val="24"/>
                <w:lang w:val="en-IN" w:eastAsia="en-IN"/>
              </w:rPr>
            </w:pPr>
            <w:r w:rsidRPr="00643E5A">
              <w:rPr>
                <w:rFonts w:ascii="Times New Roman" w:eastAsia="Times New Roman" w:hAnsi="Times New Roman" w:cs="Times New Roman"/>
                <w:b/>
                <w:bCs/>
                <w:color w:val="000000"/>
                <w:sz w:val="24"/>
                <w:szCs w:val="24"/>
                <w:lang w:val="en-IN" w:eastAsia="en-IN"/>
              </w:rPr>
              <w:t>CO2</w:t>
            </w:r>
          </w:p>
        </w:tc>
        <w:tc>
          <w:tcPr>
            <w:tcW w:w="1138" w:type="dxa"/>
            <w:tcBorders>
              <w:top w:val="nil"/>
              <w:left w:val="nil"/>
              <w:bottom w:val="single" w:sz="4" w:space="0" w:color="auto"/>
              <w:right w:val="single" w:sz="4" w:space="0" w:color="auto"/>
            </w:tcBorders>
            <w:vAlign w:val="center"/>
            <w:hideMark/>
          </w:tcPr>
          <w:p w14:paraId="25B2793D"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3</w:t>
            </w:r>
          </w:p>
        </w:tc>
        <w:tc>
          <w:tcPr>
            <w:tcW w:w="916" w:type="dxa"/>
            <w:tcBorders>
              <w:top w:val="nil"/>
              <w:left w:val="nil"/>
              <w:bottom w:val="single" w:sz="4" w:space="0" w:color="auto"/>
              <w:right w:val="single" w:sz="4" w:space="0" w:color="auto"/>
            </w:tcBorders>
            <w:vAlign w:val="center"/>
            <w:hideMark/>
          </w:tcPr>
          <w:p w14:paraId="4AE1DEB1"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94" w:type="dxa"/>
            <w:tcBorders>
              <w:top w:val="nil"/>
              <w:left w:val="nil"/>
              <w:bottom w:val="single" w:sz="4" w:space="0" w:color="auto"/>
              <w:right w:val="single" w:sz="4" w:space="0" w:color="auto"/>
            </w:tcBorders>
            <w:vAlign w:val="center"/>
            <w:hideMark/>
          </w:tcPr>
          <w:p w14:paraId="56291BB8"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2</w:t>
            </w:r>
          </w:p>
        </w:tc>
        <w:tc>
          <w:tcPr>
            <w:tcW w:w="1549" w:type="dxa"/>
            <w:tcBorders>
              <w:top w:val="nil"/>
              <w:left w:val="nil"/>
              <w:bottom w:val="single" w:sz="4" w:space="0" w:color="auto"/>
              <w:right w:val="single" w:sz="4" w:space="0" w:color="auto"/>
            </w:tcBorders>
            <w:vAlign w:val="center"/>
            <w:hideMark/>
          </w:tcPr>
          <w:p w14:paraId="02193F82"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316" w:type="dxa"/>
            <w:tcBorders>
              <w:top w:val="nil"/>
              <w:left w:val="nil"/>
              <w:bottom w:val="single" w:sz="4" w:space="0" w:color="auto"/>
              <w:right w:val="single" w:sz="4" w:space="0" w:color="auto"/>
            </w:tcBorders>
            <w:vAlign w:val="center"/>
            <w:hideMark/>
          </w:tcPr>
          <w:p w14:paraId="1DA613A7"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61" w:type="dxa"/>
            <w:tcBorders>
              <w:top w:val="nil"/>
              <w:left w:val="nil"/>
              <w:bottom w:val="single" w:sz="4" w:space="0" w:color="auto"/>
              <w:right w:val="single" w:sz="4" w:space="0" w:color="auto"/>
            </w:tcBorders>
            <w:vAlign w:val="center"/>
            <w:hideMark/>
          </w:tcPr>
          <w:p w14:paraId="074CB4B5"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938" w:type="dxa"/>
            <w:tcBorders>
              <w:top w:val="nil"/>
              <w:left w:val="nil"/>
              <w:bottom w:val="single" w:sz="4" w:space="0" w:color="auto"/>
              <w:right w:val="single" w:sz="4" w:space="0" w:color="auto"/>
            </w:tcBorders>
            <w:vAlign w:val="center"/>
            <w:hideMark/>
          </w:tcPr>
          <w:p w14:paraId="24BD2F5D"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r>
      <w:tr w:rsidR="001F585B" w:rsidRPr="000C5EFF" w14:paraId="32C54DF3" w14:textId="77777777" w:rsidTr="002B29D3">
        <w:trPr>
          <w:trHeight w:val="300"/>
        </w:trPr>
        <w:tc>
          <w:tcPr>
            <w:tcW w:w="1330" w:type="dxa"/>
            <w:tcBorders>
              <w:top w:val="nil"/>
              <w:left w:val="single" w:sz="4" w:space="0" w:color="auto"/>
              <w:bottom w:val="single" w:sz="4" w:space="0" w:color="auto"/>
              <w:right w:val="single" w:sz="4" w:space="0" w:color="auto"/>
            </w:tcBorders>
            <w:vAlign w:val="center"/>
            <w:hideMark/>
          </w:tcPr>
          <w:p w14:paraId="014F0AAF" w14:textId="77777777" w:rsidR="001F585B" w:rsidRPr="00643E5A" w:rsidRDefault="001F585B" w:rsidP="002B29D3">
            <w:pPr>
              <w:spacing w:after="0" w:line="240" w:lineRule="auto"/>
              <w:jc w:val="center"/>
              <w:rPr>
                <w:rFonts w:ascii="Times New Roman" w:eastAsia="Times New Roman" w:hAnsi="Times New Roman" w:cs="Times New Roman"/>
                <w:b/>
                <w:bCs/>
                <w:color w:val="000000"/>
                <w:sz w:val="24"/>
                <w:szCs w:val="24"/>
                <w:lang w:val="en-IN" w:eastAsia="en-IN"/>
              </w:rPr>
            </w:pPr>
            <w:r w:rsidRPr="00643E5A">
              <w:rPr>
                <w:rFonts w:ascii="Times New Roman" w:eastAsia="Times New Roman" w:hAnsi="Times New Roman" w:cs="Times New Roman"/>
                <w:b/>
                <w:bCs/>
                <w:color w:val="000000"/>
                <w:sz w:val="24"/>
                <w:szCs w:val="24"/>
                <w:lang w:val="en-IN" w:eastAsia="en-IN"/>
              </w:rPr>
              <w:t>CO3</w:t>
            </w:r>
          </w:p>
        </w:tc>
        <w:tc>
          <w:tcPr>
            <w:tcW w:w="1138" w:type="dxa"/>
            <w:tcBorders>
              <w:top w:val="nil"/>
              <w:left w:val="nil"/>
              <w:bottom w:val="single" w:sz="4" w:space="0" w:color="auto"/>
              <w:right w:val="single" w:sz="4" w:space="0" w:color="auto"/>
            </w:tcBorders>
            <w:vAlign w:val="center"/>
            <w:hideMark/>
          </w:tcPr>
          <w:p w14:paraId="50598276"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3</w:t>
            </w:r>
          </w:p>
        </w:tc>
        <w:tc>
          <w:tcPr>
            <w:tcW w:w="916" w:type="dxa"/>
            <w:tcBorders>
              <w:top w:val="nil"/>
              <w:left w:val="nil"/>
              <w:bottom w:val="single" w:sz="4" w:space="0" w:color="auto"/>
              <w:right w:val="single" w:sz="4" w:space="0" w:color="auto"/>
            </w:tcBorders>
            <w:vAlign w:val="center"/>
            <w:hideMark/>
          </w:tcPr>
          <w:p w14:paraId="14EECD20"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294" w:type="dxa"/>
            <w:tcBorders>
              <w:top w:val="nil"/>
              <w:left w:val="nil"/>
              <w:bottom w:val="single" w:sz="4" w:space="0" w:color="auto"/>
              <w:right w:val="single" w:sz="4" w:space="0" w:color="auto"/>
            </w:tcBorders>
            <w:vAlign w:val="center"/>
            <w:hideMark/>
          </w:tcPr>
          <w:p w14:paraId="284004EA"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549" w:type="dxa"/>
            <w:tcBorders>
              <w:top w:val="nil"/>
              <w:left w:val="nil"/>
              <w:bottom w:val="single" w:sz="4" w:space="0" w:color="auto"/>
              <w:right w:val="single" w:sz="4" w:space="0" w:color="auto"/>
            </w:tcBorders>
            <w:vAlign w:val="center"/>
            <w:hideMark/>
          </w:tcPr>
          <w:p w14:paraId="3B095901"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316" w:type="dxa"/>
            <w:tcBorders>
              <w:top w:val="nil"/>
              <w:left w:val="nil"/>
              <w:bottom w:val="single" w:sz="4" w:space="0" w:color="auto"/>
              <w:right w:val="single" w:sz="4" w:space="0" w:color="auto"/>
            </w:tcBorders>
            <w:vAlign w:val="center"/>
            <w:hideMark/>
          </w:tcPr>
          <w:p w14:paraId="70A84697"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61" w:type="dxa"/>
            <w:tcBorders>
              <w:top w:val="nil"/>
              <w:left w:val="nil"/>
              <w:bottom w:val="single" w:sz="4" w:space="0" w:color="auto"/>
              <w:right w:val="single" w:sz="4" w:space="0" w:color="auto"/>
            </w:tcBorders>
            <w:vAlign w:val="center"/>
            <w:hideMark/>
          </w:tcPr>
          <w:p w14:paraId="02A8F6C9"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938" w:type="dxa"/>
            <w:tcBorders>
              <w:top w:val="nil"/>
              <w:left w:val="nil"/>
              <w:bottom w:val="single" w:sz="4" w:space="0" w:color="auto"/>
              <w:right w:val="single" w:sz="4" w:space="0" w:color="auto"/>
            </w:tcBorders>
            <w:vAlign w:val="center"/>
            <w:hideMark/>
          </w:tcPr>
          <w:p w14:paraId="27102E19"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r>
      <w:tr w:rsidR="001F585B" w:rsidRPr="000C5EFF" w14:paraId="25B42FBD" w14:textId="77777777" w:rsidTr="002B29D3">
        <w:trPr>
          <w:trHeight w:val="300"/>
        </w:trPr>
        <w:tc>
          <w:tcPr>
            <w:tcW w:w="1330" w:type="dxa"/>
            <w:tcBorders>
              <w:top w:val="nil"/>
              <w:left w:val="single" w:sz="4" w:space="0" w:color="auto"/>
              <w:bottom w:val="single" w:sz="4" w:space="0" w:color="auto"/>
              <w:right w:val="single" w:sz="4" w:space="0" w:color="auto"/>
            </w:tcBorders>
            <w:vAlign w:val="center"/>
            <w:hideMark/>
          </w:tcPr>
          <w:p w14:paraId="564C3E17" w14:textId="77777777" w:rsidR="001F585B" w:rsidRPr="00643E5A" w:rsidRDefault="001F585B" w:rsidP="002B29D3">
            <w:pPr>
              <w:spacing w:after="0" w:line="240" w:lineRule="auto"/>
              <w:jc w:val="center"/>
              <w:rPr>
                <w:rFonts w:ascii="Times New Roman" w:eastAsia="Times New Roman" w:hAnsi="Times New Roman" w:cs="Times New Roman"/>
                <w:b/>
                <w:bCs/>
                <w:color w:val="000000"/>
                <w:sz w:val="24"/>
                <w:szCs w:val="24"/>
                <w:lang w:val="en-IN" w:eastAsia="en-IN"/>
              </w:rPr>
            </w:pPr>
            <w:r w:rsidRPr="00643E5A">
              <w:rPr>
                <w:rFonts w:ascii="Times New Roman" w:eastAsia="Times New Roman" w:hAnsi="Times New Roman" w:cs="Times New Roman"/>
                <w:b/>
                <w:bCs/>
                <w:color w:val="000000"/>
                <w:sz w:val="24"/>
                <w:szCs w:val="24"/>
                <w:lang w:val="en-IN" w:eastAsia="en-IN"/>
              </w:rPr>
              <w:t>CO4</w:t>
            </w:r>
          </w:p>
        </w:tc>
        <w:tc>
          <w:tcPr>
            <w:tcW w:w="1138" w:type="dxa"/>
            <w:tcBorders>
              <w:top w:val="nil"/>
              <w:left w:val="nil"/>
              <w:bottom w:val="single" w:sz="4" w:space="0" w:color="auto"/>
              <w:right w:val="single" w:sz="4" w:space="0" w:color="auto"/>
            </w:tcBorders>
            <w:vAlign w:val="center"/>
            <w:hideMark/>
          </w:tcPr>
          <w:p w14:paraId="45F6D7E4"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3</w:t>
            </w:r>
          </w:p>
        </w:tc>
        <w:tc>
          <w:tcPr>
            <w:tcW w:w="916" w:type="dxa"/>
            <w:tcBorders>
              <w:top w:val="nil"/>
              <w:left w:val="nil"/>
              <w:bottom w:val="single" w:sz="4" w:space="0" w:color="auto"/>
              <w:right w:val="single" w:sz="4" w:space="0" w:color="auto"/>
            </w:tcBorders>
            <w:vAlign w:val="center"/>
            <w:hideMark/>
          </w:tcPr>
          <w:p w14:paraId="29C51002"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294" w:type="dxa"/>
            <w:tcBorders>
              <w:top w:val="nil"/>
              <w:left w:val="nil"/>
              <w:bottom w:val="single" w:sz="4" w:space="0" w:color="auto"/>
              <w:right w:val="single" w:sz="4" w:space="0" w:color="auto"/>
            </w:tcBorders>
            <w:vAlign w:val="center"/>
            <w:hideMark/>
          </w:tcPr>
          <w:p w14:paraId="0803EFD3"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549" w:type="dxa"/>
            <w:tcBorders>
              <w:top w:val="nil"/>
              <w:left w:val="nil"/>
              <w:bottom w:val="single" w:sz="4" w:space="0" w:color="auto"/>
              <w:right w:val="single" w:sz="4" w:space="0" w:color="auto"/>
            </w:tcBorders>
            <w:vAlign w:val="center"/>
            <w:hideMark/>
          </w:tcPr>
          <w:p w14:paraId="1A1435FD"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316" w:type="dxa"/>
            <w:tcBorders>
              <w:top w:val="nil"/>
              <w:left w:val="nil"/>
              <w:bottom w:val="single" w:sz="4" w:space="0" w:color="auto"/>
              <w:right w:val="single" w:sz="4" w:space="0" w:color="auto"/>
            </w:tcBorders>
            <w:vAlign w:val="center"/>
            <w:hideMark/>
          </w:tcPr>
          <w:p w14:paraId="1467F791"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61" w:type="dxa"/>
            <w:tcBorders>
              <w:top w:val="nil"/>
              <w:left w:val="nil"/>
              <w:bottom w:val="single" w:sz="4" w:space="0" w:color="auto"/>
              <w:right w:val="single" w:sz="4" w:space="0" w:color="auto"/>
            </w:tcBorders>
            <w:vAlign w:val="center"/>
            <w:hideMark/>
          </w:tcPr>
          <w:p w14:paraId="7391222E"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938" w:type="dxa"/>
            <w:tcBorders>
              <w:top w:val="nil"/>
              <w:left w:val="nil"/>
              <w:bottom w:val="single" w:sz="4" w:space="0" w:color="auto"/>
              <w:right w:val="single" w:sz="4" w:space="0" w:color="auto"/>
            </w:tcBorders>
            <w:vAlign w:val="center"/>
            <w:hideMark/>
          </w:tcPr>
          <w:p w14:paraId="21D93ADF"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r>
      <w:tr w:rsidR="001F585B" w:rsidRPr="000C5EFF" w14:paraId="63B3A6D8" w14:textId="77777777" w:rsidTr="002B29D3">
        <w:trPr>
          <w:trHeight w:val="300"/>
        </w:trPr>
        <w:tc>
          <w:tcPr>
            <w:tcW w:w="1330" w:type="dxa"/>
            <w:tcBorders>
              <w:top w:val="nil"/>
              <w:left w:val="single" w:sz="4" w:space="0" w:color="auto"/>
              <w:bottom w:val="single" w:sz="4" w:space="0" w:color="auto"/>
              <w:right w:val="single" w:sz="4" w:space="0" w:color="auto"/>
            </w:tcBorders>
            <w:vAlign w:val="center"/>
            <w:hideMark/>
          </w:tcPr>
          <w:p w14:paraId="0C983E61" w14:textId="77777777" w:rsidR="001F585B" w:rsidRPr="00643E5A" w:rsidRDefault="001F585B" w:rsidP="002B29D3">
            <w:pPr>
              <w:spacing w:after="0" w:line="240" w:lineRule="auto"/>
              <w:jc w:val="center"/>
              <w:rPr>
                <w:rFonts w:ascii="Times New Roman" w:eastAsia="Times New Roman" w:hAnsi="Times New Roman" w:cs="Times New Roman"/>
                <w:b/>
                <w:bCs/>
                <w:color w:val="000000"/>
                <w:sz w:val="24"/>
                <w:szCs w:val="24"/>
                <w:lang w:val="en-IN" w:eastAsia="en-IN"/>
              </w:rPr>
            </w:pPr>
            <w:r w:rsidRPr="00643E5A">
              <w:rPr>
                <w:rFonts w:ascii="Times New Roman" w:eastAsia="Times New Roman" w:hAnsi="Times New Roman" w:cs="Times New Roman"/>
                <w:b/>
                <w:bCs/>
                <w:color w:val="000000"/>
                <w:sz w:val="24"/>
                <w:szCs w:val="24"/>
                <w:lang w:val="en-IN" w:eastAsia="en-IN"/>
              </w:rPr>
              <w:t>CO5</w:t>
            </w:r>
          </w:p>
        </w:tc>
        <w:tc>
          <w:tcPr>
            <w:tcW w:w="1138" w:type="dxa"/>
            <w:tcBorders>
              <w:top w:val="nil"/>
              <w:left w:val="nil"/>
              <w:bottom w:val="single" w:sz="4" w:space="0" w:color="auto"/>
              <w:right w:val="single" w:sz="4" w:space="0" w:color="auto"/>
            </w:tcBorders>
            <w:vAlign w:val="center"/>
            <w:hideMark/>
          </w:tcPr>
          <w:p w14:paraId="479DC51D"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3</w:t>
            </w:r>
          </w:p>
        </w:tc>
        <w:tc>
          <w:tcPr>
            <w:tcW w:w="916" w:type="dxa"/>
            <w:tcBorders>
              <w:top w:val="nil"/>
              <w:left w:val="nil"/>
              <w:bottom w:val="single" w:sz="4" w:space="0" w:color="auto"/>
              <w:right w:val="single" w:sz="4" w:space="0" w:color="auto"/>
            </w:tcBorders>
            <w:vAlign w:val="center"/>
            <w:hideMark/>
          </w:tcPr>
          <w:p w14:paraId="0A9FB404"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294" w:type="dxa"/>
            <w:tcBorders>
              <w:top w:val="nil"/>
              <w:left w:val="nil"/>
              <w:bottom w:val="single" w:sz="4" w:space="0" w:color="auto"/>
              <w:right w:val="single" w:sz="4" w:space="0" w:color="auto"/>
            </w:tcBorders>
            <w:vAlign w:val="center"/>
            <w:hideMark/>
          </w:tcPr>
          <w:p w14:paraId="2BC9C60F"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549" w:type="dxa"/>
            <w:tcBorders>
              <w:top w:val="nil"/>
              <w:left w:val="nil"/>
              <w:bottom w:val="single" w:sz="4" w:space="0" w:color="auto"/>
              <w:right w:val="single" w:sz="4" w:space="0" w:color="auto"/>
            </w:tcBorders>
            <w:vAlign w:val="center"/>
            <w:hideMark/>
          </w:tcPr>
          <w:p w14:paraId="76C007A9"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316" w:type="dxa"/>
            <w:tcBorders>
              <w:top w:val="nil"/>
              <w:left w:val="nil"/>
              <w:bottom w:val="single" w:sz="4" w:space="0" w:color="auto"/>
              <w:right w:val="single" w:sz="4" w:space="0" w:color="auto"/>
            </w:tcBorders>
            <w:vAlign w:val="center"/>
            <w:hideMark/>
          </w:tcPr>
          <w:p w14:paraId="3FF2D2E9"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261" w:type="dxa"/>
            <w:tcBorders>
              <w:top w:val="nil"/>
              <w:left w:val="nil"/>
              <w:bottom w:val="single" w:sz="4" w:space="0" w:color="auto"/>
              <w:right w:val="single" w:sz="4" w:space="0" w:color="auto"/>
            </w:tcBorders>
            <w:vAlign w:val="center"/>
            <w:hideMark/>
          </w:tcPr>
          <w:p w14:paraId="6191F980"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938" w:type="dxa"/>
            <w:tcBorders>
              <w:top w:val="nil"/>
              <w:left w:val="nil"/>
              <w:bottom w:val="single" w:sz="4" w:space="0" w:color="auto"/>
              <w:right w:val="single" w:sz="4" w:space="0" w:color="auto"/>
            </w:tcBorders>
            <w:vAlign w:val="center"/>
            <w:hideMark/>
          </w:tcPr>
          <w:p w14:paraId="381DA0EE"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r>
      <w:tr w:rsidR="001F585B" w:rsidRPr="000C5EFF" w14:paraId="7B1E7192" w14:textId="77777777" w:rsidTr="002B29D3">
        <w:trPr>
          <w:trHeight w:val="300"/>
        </w:trPr>
        <w:tc>
          <w:tcPr>
            <w:tcW w:w="1330" w:type="dxa"/>
            <w:tcBorders>
              <w:top w:val="nil"/>
              <w:left w:val="single" w:sz="4" w:space="0" w:color="auto"/>
              <w:bottom w:val="single" w:sz="4" w:space="0" w:color="auto"/>
              <w:right w:val="single" w:sz="4" w:space="0" w:color="auto"/>
            </w:tcBorders>
            <w:vAlign w:val="center"/>
            <w:hideMark/>
          </w:tcPr>
          <w:p w14:paraId="7E14AB3E" w14:textId="77777777" w:rsidR="001F585B" w:rsidRPr="00643E5A" w:rsidRDefault="001F585B" w:rsidP="002B29D3">
            <w:pPr>
              <w:spacing w:after="0" w:line="240" w:lineRule="auto"/>
              <w:jc w:val="center"/>
              <w:rPr>
                <w:rFonts w:ascii="Times New Roman" w:eastAsia="Times New Roman" w:hAnsi="Times New Roman" w:cs="Times New Roman"/>
                <w:b/>
                <w:bCs/>
                <w:color w:val="000000"/>
                <w:sz w:val="24"/>
                <w:szCs w:val="24"/>
                <w:lang w:val="en-IN" w:eastAsia="en-IN"/>
              </w:rPr>
            </w:pPr>
            <w:r w:rsidRPr="00643E5A">
              <w:rPr>
                <w:rFonts w:ascii="Times New Roman" w:eastAsia="Times New Roman" w:hAnsi="Times New Roman" w:cs="Times New Roman"/>
                <w:b/>
                <w:bCs/>
                <w:color w:val="000000"/>
                <w:sz w:val="24"/>
                <w:szCs w:val="24"/>
                <w:lang w:val="en-IN" w:eastAsia="en-IN"/>
              </w:rPr>
              <w:t>CO6</w:t>
            </w:r>
          </w:p>
        </w:tc>
        <w:tc>
          <w:tcPr>
            <w:tcW w:w="1138" w:type="dxa"/>
            <w:tcBorders>
              <w:top w:val="nil"/>
              <w:left w:val="nil"/>
              <w:bottom w:val="single" w:sz="4" w:space="0" w:color="auto"/>
              <w:right w:val="single" w:sz="4" w:space="0" w:color="auto"/>
            </w:tcBorders>
            <w:vAlign w:val="center"/>
            <w:hideMark/>
          </w:tcPr>
          <w:p w14:paraId="79FA769C"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2</w:t>
            </w:r>
          </w:p>
        </w:tc>
        <w:tc>
          <w:tcPr>
            <w:tcW w:w="916" w:type="dxa"/>
            <w:tcBorders>
              <w:top w:val="nil"/>
              <w:left w:val="nil"/>
              <w:bottom w:val="single" w:sz="4" w:space="0" w:color="auto"/>
              <w:right w:val="single" w:sz="4" w:space="0" w:color="auto"/>
            </w:tcBorders>
            <w:vAlign w:val="center"/>
            <w:hideMark/>
          </w:tcPr>
          <w:p w14:paraId="18A54013"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294" w:type="dxa"/>
            <w:tcBorders>
              <w:top w:val="nil"/>
              <w:left w:val="nil"/>
              <w:bottom w:val="single" w:sz="4" w:space="0" w:color="auto"/>
              <w:right w:val="single" w:sz="4" w:space="0" w:color="auto"/>
            </w:tcBorders>
            <w:vAlign w:val="center"/>
            <w:hideMark/>
          </w:tcPr>
          <w:p w14:paraId="1697E70E"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1</w:t>
            </w:r>
          </w:p>
        </w:tc>
        <w:tc>
          <w:tcPr>
            <w:tcW w:w="1549" w:type="dxa"/>
            <w:tcBorders>
              <w:top w:val="nil"/>
              <w:left w:val="nil"/>
              <w:bottom w:val="single" w:sz="4" w:space="0" w:color="auto"/>
              <w:right w:val="single" w:sz="4" w:space="0" w:color="auto"/>
            </w:tcBorders>
            <w:vAlign w:val="center"/>
            <w:hideMark/>
          </w:tcPr>
          <w:p w14:paraId="5C87C8DE"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316" w:type="dxa"/>
            <w:tcBorders>
              <w:top w:val="nil"/>
              <w:left w:val="nil"/>
              <w:bottom w:val="single" w:sz="4" w:space="0" w:color="auto"/>
              <w:right w:val="single" w:sz="4" w:space="0" w:color="auto"/>
            </w:tcBorders>
            <w:vAlign w:val="center"/>
            <w:hideMark/>
          </w:tcPr>
          <w:p w14:paraId="6031E31C"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1261" w:type="dxa"/>
            <w:tcBorders>
              <w:top w:val="nil"/>
              <w:left w:val="nil"/>
              <w:bottom w:val="single" w:sz="4" w:space="0" w:color="auto"/>
              <w:right w:val="single" w:sz="4" w:space="0" w:color="auto"/>
            </w:tcBorders>
            <w:vAlign w:val="center"/>
            <w:hideMark/>
          </w:tcPr>
          <w:p w14:paraId="74E289AD"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c>
          <w:tcPr>
            <w:tcW w:w="938" w:type="dxa"/>
            <w:tcBorders>
              <w:top w:val="nil"/>
              <w:left w:val="nil"/>
              <w:bottom w:val="single" w:sz="4" w:space="0" w:color="auto"/>
              <w:right w:val="single" w:sz="4" w:space="0" w:color="auto"/>
            </w:tcBorders>
            <w:vAlign w:val="center"/>
            <w:hideMark/>
          </w:tcPr>
          <w:p w14:paraId="31C8B041" w14:textId="77777777" w:rsidR="001F585B" w:rsidRPr="00643E5A" w:rsidRDefault="001F585B" w:rsidP="002B29D3">
            <w:pPr>
              <w:spacing w:after="0" w:line="240" w:lineRule="auto"/>
              <w:jc w:val="center"/>
              <w:rPr>
                <w:rFonts w:ascii="Times New Roman" w:eastAsia="Times New Roman" w:hAnsi="Times New Roman" w:cs="Times New Roman"/>
                <w:color w:val="000000"/>
                <w:sz w:val="24"/>
                <w:szCs w:val="24"/>
                <w:lang w:val="en-IN" w:eastAsia="en-IN"/>
              </w:rPr>
            </w:pPr>
            <w:r w:rsidRPr="00643E5A">
              <w:rPr>
                <w:rFonts w:ascii="Times New Roman" w:eastAsia="Times New Roman" w:hAnsi="Times New Roman" w:cs="Times New Roman"/>
                <w:color w:val="000000"/>
                <w:sz w:val="24"/>
                <w:szCs w:val="24"/>
                <w:lang w:val="en-IN" w:eastAsia="en-IN"/>
              </w:rPr>
              <w:t>–</w:t>
            </w:r>
          </w:p>
        </w:tc>
      </w:tr>
    </w:tbl>
    <w:p w14:paraId="5D2D7C55" w14:textId="6E0F37DE" w:rsidR="00F91CEB" w:rsidRPr="00F91CEB" w:rsidRDefault="001F585B" w:rsidP="00F91CEB">
      <w:pPr>
        <w:tabs>
          <w:tab w:val="num" w:pos="720"/>
        </w:tabs>
        <w:rPr>
          <w:rFonts w:ascii="Times New Roman" w:hAnsi="Times New Roman" w:cs="Times New Roman"/>
          <w:b/>
          <w:bCs/>
          <w:sz w:val="28"/>
          <w:szCs w:val="28"/>
          <w:lang w:val="en-IN"/>
        </w:rPr>
      </w:pPr>
      <w:r w:rsidRPr="00F91CEB">
        <w:rPr>
          <w:rFonts w:ascii="Times New Roman" w:hAnsi="Times New Roman" w:cs="Times New Roman"/>
          <w:b/>
          <w:bCs/>
          <w:sz w:val="28"/>
          <w:szCs w:val="28"/>
          <w:lang w:val="en-IN"/>
        </w:rPr>
        <w:t>COURSE CONTENTS</w:t>
      </w:r>
    </w:p>
    <w:p w14:paraId="3507BB5F" w14:textId="5C3779AD" w:rsidR="00F91CEB" w:rsidRPr="00F91CEB" w:rsidRDefault="00F91CEB" w:rsidP="00F91CEB">
      <w:pPr>
        <w:tabs>
          <w:tab w:val="num" w:pos="720"/>
        </w:tabs>
        <w:rPr>
          <w:rFonts w:ascii="Times New Roman" w:hAnsi="Times New Roman" w:cs="Times New Roman"/>
          <w:b/>
          <w:bCs/>
          <w:sz w:val="24"/>
          <w:szCs w:val="24"/>
          <w:lang w:val="en-IN"/>
        </w:rPr>
      </w:pPr>
      <w:r w:rsidRPr="00F91CEB">
        <w:rPr>
          <w:rFonts w:ascii="Times New Roman" w:hAnsi="Times New Roman" w:cs="Times New Roman"/>
          <w:b/>
          <w:bCs/>
          <w:sz w:val="24"/>
          <w:szCs w:val="24"/>
          <w:lang w:val="en-IN"/>
        </w:rPr>
        <w:t>Unit – I: MS-</w:t>
      </w:r>
      <w:r w:rsidR="00425707" w:rsidRPr="00F91CEB">
        <w:rPr>
          <w:rFonts w:ascii="Times New Roman" w:hAnsi="Times New Roman" w:cs="Times New Roman"/>
          <w:b/>
          <w:bCs/>
          <w:sz w:val="24"/>
          <w:szCs w:val="24"/>
          <w:lang w:val="en-IN"/>
        </w:rPr>
        <w:t>Word</w:t>
      </w:r>
      <w:r w:rsidRPr="00F91CEB">
        <w:rPr>
          <w:rFonts w:ascii="Times New Roman" w:hAnsi="Times New Roman" w:cs="Times New Roman"/>
          <w:b/>
          <w:bCs/>
          <w:sz w:val="24"/>
          <w:szCs w:val="24"/>
          <w:lang w:val="en-IN"/>
        </w:rPr>
        <w:t xml:space="preserve"> &amp; MS-</w:t>
      </w:r>
      <w:r w:rsidR="00425707" w:rsidRPr="00F91CEB">
        <w:rPr>
          <w:rFonts w:ascii="Times New Roman" w:hAnsi="Times New Roman" w:cs="Times New Roman"/>
          <w:b/>
          <w:bCs/>
          <w:sz w:val="24"/>
          <w:szCs w:val="24"/>
          <w:lang w:val="en-IN"/>
        </w:rPr>
        <w:t>PowerPoint</w:t>
      </w:r>
    </w:p>
    <w:p w14:paraId="04ABF3F9" w14:textId="77777777"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t>Duration: 30 Hours</w:t>
      </w:r>
    </w:p>
    <w:p w14:paraId="53BB3D5F" w14:textId="2A75436D"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t>MS-</w:t>
      </w:r>
      <w:r w:rsidR="00425707" w:rsidRPr="00F91CEB">
        <w:rPr>
          <w:rFonts w:ascii="Times New Roman" w:hAnsi="Times New Roman" w:cs="Times New Roman"/>
          <w:b/>
          <w:bCs/>
          <w:sz w:val="24"/>
          <w:szCs w:val="24"/>
          <w:lang w:val="en-IN"/>
        </w:rPr>
        <w:t>Word</w:t>
      </w:r>
      <w:r w:rsidRPr="00F91CEB">
        <w:rPr>
          <w:rFonts w:ascii="Times New Roman" w:hAnsi="Times New Roman" w:cs="Times New Roman"/>
          <w:sz w:val="24"/>
          <w:szCs w:val="24"/>
          <w:lang w:val="en-IN"/>
        </w:rPr>
        <w:br/>
        <w:t>Creating and saving a document, formatting of text and paragraphs, page formatting, creating tables, spell checking, mail merging, printing of documents.</w:t>
      </w:r>
    </w:p>
    <w:p w14:paraId="512E3BE7" w14:textId="7A8E6C7E"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lastRenderedPageBreak/>
        <w:t>MS-</w:t>
      </w:r>
      <w:r w:rsidR="00D84818" w:rsidRPr="00F91CEB">
        <w:rPr>
          <w:rFonts w:ascii="Times New Roman" w:hAnsi="Times New Roman" w:cs="Times New Roman"/>
          <w:b/>
          <w:bCs/>
          <w:sz w:val="24"/>
          <w:szCs w:val="24"/>
          <w:lang w:val="en-IN"/>
        </w:rPr>
        <w:t>PowerPoint</w:t>
      </w:r>
      <w:r w:rsidRPr="00F91CEB">
        <w:rPr>
          <w:rFonts w:ascii="Times New Roman" w:hAnsi="Times New Roman" w:cs="Times New Roman"/>
          <w:sz w:val="24"/>
          <w:szCs w:val="24"/>
          <w:lang w:val="en-IN"/>
        </w:rPr>
        <w:br/>
        <w:t>Creating and saving a presentation, inserting text and pictures, formatting text and pictures, slide layouts, slide transition effects, animation effects, slide show and slide views.</w:t>
      </w:r>
    </w:p>
    <w:p w14:paraId="6D68B591" w14:textId="48C6382F" w:rsidR="00F91CEB" w:rsidRPr="00F91CEB" w:rsidRDefault="00F91CEB" w:rsidP="00F91CEB">
      <w:pPr>
        <w:tabs>
          <w:tab w:val="num" w:pos="720"/>
        </w:tabs>
        <w:rPr>
          <w:rFonts w:ascii="Times New Roman" w:hAnsi="Times New Roman" w:cs="Times New Roman"/>
          <w:b/>
          <w:bCs/>
          <w:sz w:val="28"/>
          <w:szCs w:val="28"/>
          <w:lang w:val="en-IN"/>
        </w:rPr>
      </w:pPr>
      <w:r w:rsidRPr="00F91CEB">
        <w:rPr>
          <w:rFonts w:ascii="Times New Roman" w:hAnsi="Times New Roman" w:cs="Times New Roman"/>
          <w:b/>
          <w:bCs/>
          <w:sz w:val="28"/>
          <w:szCs w:val="28"/>
          <w:lang w:val="en-IN"/>
        </w:rPr>
        <w:t xml:space="preserve">Unit – II: </w:t>
      </w:r>
      <w:r w:rsidR="00425707" w:rsidRPr="00F91CEB">
        <w:rPr>
          <w:rFonts w:ascii="Times New Roman" w:hAnsi="Times New Roman" w:cs="Times New Roman"/>
          <w:b/>
          <w:bCs/>
          <w:sz w:val="28"/>
          <w:szCs w:val="28"/>
          <w:lang w:val="en-IN"/>
        </w:rPr>
        <w:t>M</w:t>
      </w:r>
      <w:r w:rsidR="00425707">
        <w:rPr>
          <w:rFonts w:ascii="Times New Roman" w:hAnsi="Times New Roman" w:cs="Times New Roman"/>
          <w:b/>
          <w:bCs/>
          <w:sz w:val="28"/>
          <w:szCs w:val="28"/>
          <w:lang w:val="en-IN"/>
        </w:rPr>
        <w:t>S</w:t>
      </w:r>
      <w:r w:rsidR="00425707" w:rsidRPr="00F91CEB">
        <w:rPr>
          <w:rFonts w:ascii="Times New Roman" w:hAnsi="Times New Roman" w:cs="Times New Roman"/>
          <w:b/>
          <w:bCs/>
          <w:sz w:val="28"/>
          <w:szCs w:val="28"/>
          <w:lang w:val="en-IN"/>
        </w:rPr>
        <w:t>-Excel &amp; M</w:t>
      </w:r>
      <w:r w:rsidR="00425707">
        <w:rPr>
          <w:rFonts w:ascii="Times New Roman" w:hAnsi="Times New Roman" w:cs="Times New Roman"/>
          <w:b/>
          <w:bCs/>
          <w:sz w:val="28"/>
          <w:szCs w:val="28"/>
          <w:lang w:val="en-IN"/>
        </w:rPr>
        <w:t>S</w:t>
      </w:r>
      <w:r w:rsidR="00425707" w:rsidRPr="00F91CEB">
        <w:rPr>
          <w:rFonts w:ascii="Times New Roman" w:hAnsi="Times New Roman" w:cs="Times New Roman"/>
          <w:b/>
          <w:bCs/>
          <w:sz w:val="28"/>
          <w:szCs w:val="28"/>
          <w:lang w:val="en-IN"/>
        </w:rPr>
        <w:t>-Access</w:t>
      </w:r>
    </w:p>
    <w:p w14:paraId="650A5F1B" w14:textId="77777777"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t>Duration: 30 Hours</w:t>
      </w:r>
    </w:p>
    <w:p w14:paraId="59EF6A25" w14:textId="1811C2A0"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t>MS-</w:t>
      </w:r>
      <w:r w:rsidR="00425707" w:rsidRPr="00F91CEB">
        <w:rPr>
          <w:rFonts w:ascii="Times New Roman" w:hAnsi="Times New Roman" w:cs="Times New Roman"/>
          <w:b/>
          <w:bCs/>
          <w:sz w:val="24"/>
          <w:szCs w:val="24"/>
          <w:lang w:val="en-IN"/>
        </w:rPr>
        <w:t>Excel</w:t>
      </w:r>
      <w:r w:rsidRPr="00F91CEB">
        <w:rPr>
          <w:rFonts w:ascii="Times New Roman" w:hAnsi="Times New Roman" w:cs="Times New Roman"/>
          <w:sz w:val="24"/>
          <w:szCs w:val="24"/>
          <w:lang w:val="en-IN"/>
        </w:rPr>
        <w:br/>
        <w:t>Creating and saving worksheets, entering and editing data, formatting cells and text, using formulas and basic functions, creating charts, printing worksheets.</w:t>
      </w:r>
    </w:p>
    <w:p w14:paraId="50C7F764" w14:textId="22D8E74C"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t>MS-A</w:t>
      </w:r>
      <w:r w:rsidR="00D84818" w:rsidRPr="00F91CEB">
        <w:rPr>
          <w:rFonts w:ascii="Times New Roman" w:hAnsi="Times New Roman" w:cs="Times New Roman"/>
          <w:b/>
          <w:bCs/>
          <w:sz w:val="24"/>
          <w:szCs w:val="24"/>
          <w:lang w:val="en-IN"/>
        </w:rPr>
        <w:t>ccess</w:t>
      </w:r>
      <w:r w:rsidRPr="00F91CEB">
        <w:rPr>
          <w:rFonts w:ascii="Times New Roman" w:hAnsi="Times New Roman" w:cs="Times New Roman"/>
          <w:sz w:val="24"/>
          <w:szCs w:val="24"/>
          <w:lang w:val="en-IN"/>
        </w:rPr>
        <w:br/>
        <w:t>Creating a database, creating tables, entering and editing data, creating forms, creating queries, creating reports, printing database objects.</w:t>
      </w:r>
    </w:p>
    <w:p w14:paraId="6C643AE5" w14:textId="6D5676C8" w:rsidR="00F91CEB" w:rsidRPr="00F91CEB" w:rsidRDefault="00F91CEB" w:rsidP="00F91CEB">
      <w:pPr>
        <w:tabs>
          <w:tab w:val="num" w:pos="720"/>
        </w:tabs>
        <w:rPr>
          <w:rFonts w:ascii="Times New Roman" w:hAnsi="Times New Roman" w:cs="Times New Roman"/>
          <w:b/>
          <w:bCs/>
          <w:sz w:val="28"/>
          <w:szCs w:val="28"/>
          <w:lang w:val="en-IN"/>
        </w:rPr>
      </w:pPr>
      <w:r w:rsidRPr="00F91CEB">
        <w:rPr>
          <w:rFonts w:ascii="Times New Roman" w:hAnsi="Times New Roman" w:cs="Times New Roman"/>
          <w:b/>
          <w:bCs/>
          <w:sz w:val="28"/>
          <w:szCs w:val="28"/>
          <w:lang w:val="en-IN"/>
        </w:rPr>
        <w:t xml:space="preserve">Unit – III: </w:t>
      </w:r>
      <w:r w:rsidR="00D9359A" w:rsidRPr="00D9359A">
        <w:rPr>
          <w:rFonts w:ascii="Times New Roman" w:hAnsi="Times New Roman" w:cs="Times New Roman"/>
          <w:b/>
          <w:bCs/>
          <w:sz w:val="28"/>
          <w:szCs w:val="28"/>
        </w:rPr>
        <w:t>Computational Thinking &amp; Programming Basics</w:t>
      </w:r>
    </w:p>
    <w:p w14:paraId="5C345B9A" w14:textId="77777777" w:rsidR="00F91CEB" w:rsidRPr="00F91CEB" w:rsidRDefault="00F91CEB" w:rsidP="00F91CEB">
      <w:pPr>
        <w:tabs>
          <w:tab w:val="num" w:pos="720"/>
        </w:tabs>
        <w:rPr>
          <w:rFonts w:ascii="Times New Roman" w:hAnsi="Times New Roman" w:cs="Times New Roman"/>
          <w:sz w:val="24"/>
          <w:szCs w:val="24"/>
          <w:lang w:val="en-IN"/>
        </w:rPr>
      </w:pPr>
      <w:r w:rsidRPr="00F91CEB">
        <w:rPr>
          <w:rFonts w:ascii="Times New Roman" w:hAnsi="Times New Roman" w:cs="Times New Roman"/>
          <w:b/>
          <w:bCs/>
          <w:sz w:val="24"/>
          <w:szCs w:val="24"/>
          <w:lang w:val="en-IN"/>
        </w:rPr>
        <w:t>Duration: 30 Hours</w:t>
      </w:r>
    </w:p>
    <w:p w14:paraId="21CCDE9B" w14:textId="77777777" w:rsidR="00D9359A" w:rsidRPr="00D9359A" w:rsidRDefault="00D9359A" w:rsidP="009127EF">
      <w:pPr>
        <w:tabs>
          <w:tab w:val="num" w:pos="720"/>
        </w:tabs>
        <w:jc w:val="both"/>
        <w:rPr>
          <w:rFonts w:ascii="Times New Roman" w:hAnsi="Times New Roman" w:cs="Times New Roman"/>
          <w:sz w:val="24"/>
          <w:szCs w:val="24"/>
          <w:lang w:val="en-IN"/>
        </w:rPr>
      </w:pPr>
      <w:r w:rsidRPr="00D9359A">
        <w:rPr>
          <w:rFonts w:ascii="Times New Roman" w:hAnsi="Times New Roman" w:cs="Times New Roman"/>
          <w:b/>
          <w:bCs/>
          <w:sz w:val="24"/>
          <w:szCs w:val="24"/>
          <w:lang w:val="en-IN"/>
        </w:rPr>
        <w:t>Programming Language:</w:t>
      </w:r>
      <w:r w:rsidRPr="00D9359A">
        <w:rPr>
          <w:rFonts w:ascii="Times New Roman" w:hAnsi="Times New Roman" w:cs="Times New Roman"/>
          <w:sz w:val="24"/>
          <w:szCs w:val="24"/>
          <w:lang w:val="en-IN"/>
        </w:rPr>
        <w:t> Python 3.x (using IDLE or a simple editor)</w:t>
      </w:r>
    </w:p>
    <w:p w14:paraId="4B84B294" w14:textId="77777777" w:rsidR="00D9359A" w:rsidRPr="00D9359A" w:rsidRDefault="00D9359A" w:rsidP="009127EF">
      <w:pPr>
        <w:tabs>
          <w:tab w:val="num" w:pos="720"/>
        </w:tabs>
        <w:jc w:val="both"/>
        <w:rPr>
          <w:rFonts w:ascii="Times New Roman" w:hAnsi="Times New Roman" w:cs="Times New Roman"/>
          <w:sz w:val="24"/>
          <w:szCs w:val="24"/>
          <w:lang w:val="en-IN"/>
        </w:rPr>
      </w:pPr>
      <w:r w:rsidRPr="00D9359A">
        <w:rPr>
          <w:rFonts w:ascii="Times New Roman" w:hAnsi="Times New Roman" w:cs="Times New Roman"/>
          <w:sz w:val="24"/>
          <w:szCs w:val="24"/>
          <w:lang w:val="en-IN"/>
        </w:rPr>
        <w:t>Introduction to programming, computational thinking concepts, steps in problem solving, writing algorithms, drawing flowcharts, introduction to programming language, writing first program, variables and data types, input and output statements, simple arithmetic programs, debugging simple errors.</w:t>
      </w:r>
    </w:p>
    <w:p w14:paraId="17CD5349" w14:textId="44ECE813" w:rsidR="00F91CEB" w:rsidRPr="00AB2335" w:rsidRDefault="00AB2335" w:rsidP="00F91CEB">
      <w:pPr>
        <w:tabs>
          <w:tab w:val="num" w:pos="720"/>
        </w:tabs>
        <w:rPr>
          <w:rFonts w:ascii="Times New Roman" w:hAnsi="Times New Roman" w:cs="Times New Roman"/>
          <w:b/>
          <w:bCs/>
          <w:sz w:val="28"/>
          <w:szCs w:val="28"/>
          <w:lang w:val="en-IN"/>
        </w:rPr>
      </w:pPr>
      <w:r w:rsidRPr="00AB2335">
        <w:rPr>
          <w:rFonts w:ascii="Times New Roman" w:hAnsi="Times New Roman" w:cs="Times New Roman"/>
          <w:b/>
          <w:bCs/>
          <w:sz w:val="28"/>
          <w:szCs w:val="28"/>
          <w:lang w:val="en-IN"/>
        </w:rPr>
        <w:t>SPECIFIC LEARNING OUTCOMES</w:t>
      </w:r>
    </w:p>
    <w:p w14:paraId="2B49E9D9" w14:textId="44F01C68" w:rsidR="00F91CEB" w:rsidRPr="00AB2335" w:rsidRDefault="00F91CEB" w:rsidP="00F91CEB">
      <w:pPr>
        <w:tabs>
          <w:tab w:val="num" w:pos="720"/>
        </w:tabs>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CO1: Creating and saving a document, Formatting of text in MS-</w:t>
      </w:r>
      <w:r w:rsidR="00D84818" w:rsidRPr="00AB2335">
        <w:rPr>
          <w:rFonts w:ascii="Times New Roman" w:hAnsi="Times New Roman" w:cs="Times New Roman"/>
          <w:b/>
          <w:bCs/>
          <w:sz w:val="24"/>
          <w:szCs w:val="24"/>
          <w:lang w:val="en-IN"/>
        </w:rPr>
        <w:t>Word</w:t>
      </w:r>
    </w:p>
    <w:p w14:paraId="4D9D04A5" w14:textId="77777777" w:rsidR="00F91CEB" w:rsidRPr="00AB2335" w:rsidRDefault="00F91CEB" w:rsidP="00F91CEB">
      <w:pPr>
        <w:tabs>
          <w:tab w:val="num" w:pos="720"/>
        </w:tabs>
        <w:rPr>
          <w:rFonts w:ascii="Times New Roman" w:hAnsi="Times New Roman" w:cs="Times New Roman"/>
          <w:sz w:val="24"/>
          <w:szCs w:val="24"/>
          <w:lang w:val="en-IN"/>
        </w:rPr>
      </w:pPr>
      <w:r w:rsidRPr="00AB2335">
        <w:rPr>
          <w:rFonts w:ascii="Times New Roman" w:hAnsi="Times New Roman" w:cs="Times New Roman"/>
          <w:sz w:val="24"/>
          <w:szCs w:val="24"/>
          <w:lang w:val="en-IN"/>
        </w:rPr>
        <w:t>1.1 Demonstrate starting MS-Word.</w:t>
      </w:r>
      <w:r w:rsidRPr="00AB2335">
        <w:rPr>
          <w:rFonts w:ascii="Times New Roman" w:hAnsi="Times New Roman" w:cs="Times New Roman"/>
          <w:sz w:val="24"/>
          <w:szCs w:val="24"/>
          <w:lang w:val="en-IN"/>
        </w:rPr>
        <w:br/>
        <w:t>1.2 Identify the Word screen elements.</w:t>
      </w:r>
      <w:r w:rsidRPr="00AB2335">
        <w:rPr>
          <w:rFonts w:ascii="Times New Roman" w:hAnsi="Times New Roman" w:cs="Times New Roman"/>
          <w:sz w:val="24"/>
          <w:szCs w:val="24"/>
          <w:lang w:val="en-IN"/>
        </w:rPr>
        <w:br/>
        <w:t>1.3 Identify toolbars and ribbon tabs.</w:t>
      </w:r>
      <w:r w:rsidRPr="00AB2335">
        <w:rPr>
          <w:rFonts w:ascii="Times New Roman" w:hAnsi="Times New Roman" w:cs="Times New Roman"/>
          <w:sz w:val="24"/>
          <w:szCs w:val="24"/>
          <w:lang w:val="en-IN"/>
        </w:rPr>
        <w:br/>
        <w:t>1.4 Create and save a document.</w:t>
      </w:r>
      <w:r w:rsidRPr="00AB2335">
        <w:rPr>
          <w:rFonts w:ascii="Times New Roman" w:hAnsi="Times New Roman" w:cs="Times New Roman"/>
          <w:sz w:val="24"/>
          <w:szCs w:val="24"/>
          <w:lang w:val="en-IN"/>
        </w:rPr>
        <w:br/>
        <w:t>1.5 Enter and edit text in a document.</w:t>
      </w:r>
      <w:r w:rsidRPr="00AB2335">
        <w:rPr>
          <w:rFonts w:ascii="Times New Roman" w:hAnsi="Times New Roman" w:cs="Times New Roman"/>
          <w:sz w:val="24"/>
          <w:szCs w:val="24"/>
          <w:lang w:val="en-IN"/>
        </w:rPr>
        <w:br/>
        <w:t>1.6 Perform character and paragraph formatting.</w:t>
      </w:r>
      <w:r w:rsidRPr="00AB2335">
        <w:rPr>
          <w:rFonts w:ascii="Times New Roman" w:hAnsi="Times New Roman" w:cs="Times New Roman"/>
          <w:sz w:val="24"/>
          <w:szCs w:val="24"/>
          <w:lang w:val="en-IN"/>
        </w:rPr>
        <w:br/>
        <w:t>1.7 Apply page formatting options.</w:t>
      </w:r>
      <w:r w:rsidRPr="00AB2335">
        <w:rPr>
          <w:rFonts w:ascii="Times New Roman" w:hAnsi="Times New Roman" w:cs="Times New Roman"/>
          <w:sz w:val="24"/>
          <w:szCs w:val="24"/>
          <w:lang w:val="en-IN"/>
        </w:rPr>
        <w:br/>
        <w:t>1.8 Create and format tables.</w:t>
      </w:r>
      <w:r w:rsidRPr="00AB2335">
        <w:rPr>
          <w:rFonts w:ascii="Times New Roman" w:hAnsi="Times New Roman" w:cs="Times New Roman"/>
          <w:sz w:val="24"/>
          <w:szCs w:val="24"/>
          <w:lang w:val="en-IN"/>
        </w:rPr>
        <w:br/>
        <w:t>1.9 Perform spell checking and grammar checking.</w:t>
      </w:r>
      <w:r w:rsidRPr="00AB2335">
        <w:rPr>
          <w:rFonts w:ascii="Times New Roman" w:hAnsi="Times New Roman" w:cs="Times New Roman"/>
          <w:sz w:val="24"/>
          <w:szCs w:val="24"/>
          <w:lang w:val="en-IN"/>
        </w:rPr>
        <w:br/>
        <w:t>1.10 Demonstrate mail merging.</w:t>
      </w:r>
      <w:r w:rsidRPr="00AB2335">
        <w:rPr>
          <w:rFonts w:ascii="Times New Roman" w:hAnsi="Times New Roman" w:cs="Times New Roman"/>
          <w:sz w:val="24"/>
          <w:szCs w:val="24"/>
          <w:lang w:val="en-IN"/>
        </w:rPr>
        <w:br/>
        <w:t>1.11 Print documents.</w:t>
      </w:r>
    </w:p>
    <w:p w14:paraId="64B9CB7F" w14:textId="238D60A9" w:rsidR="00F91CEB" w:rsidRPr="00AB2335" w:rsidRDefault="00F91CEB" w:rsidP="00F91CEB">
      <w:pPr>
        <w:tabs>
          <w:tab w:val="num" w:pos="720"/>
        </w:tabs>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lastRenderedPageBreak/>
        <w:t>CO2: Creating and saving a presentation in MS-</w:t>
      </w:r>
      <w:r w:rsidR="00D84818" w:rsidRPr="00AB2335">
        <w:rPr>
          <w:rFonts w:ascii="Times New Roman" w:hAnsi="Times New Roman" w:cs="Times New Roman"/>
          <w:b/>
          <w:bCs/>
          <w:sz w:val="24"/>
          <w:szCs w:val="24"/>
          <w:lang w:val="en-IN"/>
        </w:rPr>
        <w:t>PowerPoint</w:t>
      </w:r>
    </w:p>
    <w:p w14:paraId="46C0C098" w14:textId="77777777" w:rsidR="00F91CEB" w:rsidRPr="00AB2335" w:rsidRDefault="00F91CEB" w:rsidP="00F91CEB">
      <w:pPr>
        <w:tabs>
          <w:tab w:val="num" w:pos="720"/>
        </w:tabs>
        <w:rPr>
          <w:rFonts w:ascii="Times New Roman" w:hAnsi="Times New Roman" w:cs="Times New Roman"/>
          <w:sz w:val="24"/>
          <w:szCs w:val="24"/>
          <w:lang w:val="en-IN"/>
        </w:rPr>
      </w:pPr>
      <w:r w:rsidRPr="00AB2335">
        <w:rPr>
          <w:rFonts w:ascii="Times New Roman" w:hAnsi="Times New Roman" w:cs="Times New Roman"/>
          <w:sz w:val="24"/>
          <w:szCs w:val="24"/>
          <w:lang w:val="en-IN"/>
        </w:rPr>
        <w:t>2.1 Demonstrate starting MS-PowerPoint.</w:t>
      </w:r>
      <w:r w:rsidRPr="00AB2335">
        <w:rPr>
          <w:rFonts w:ascii="Times New Roman" w:hAnsi="Times New Roman" w:cs="Times New Roman"/>
          <w:sz w:val="24"/>
          <w:szCs w:val="24"/>
          <w:lang w:val="en-IN"/>
        </w:rPr>
        <w:br/>
        <w:t>2.2 Identify the PowerPoint screen elements.</w:t>
      </w:r>
      <w:r w:rsidRPr="00AB2335">
        <w:rPr>
          <w:rFonts w:ascii="Times New Roman" w:hAnsi="Times New Roman" w:cs="Times New Roman"/>
          <w:sz w:val="24"/>
          <w:szCs w:val="24"/>
          <w:lang w:val="en-IN"/>
        </w:rPr>
        <w:br/>
        <w:t>2.3 Create and save a presentation.</w:t>
      </w:r>
      <w:r w:rsidRPr="00AB2335">
        <w:rPr>
          <w:rFonts w:ascii="Times New Roman" w:hAnsi="Times New Roman" w:cs="Times New Roman"/>
          <w:sz w:val="24"/>
          <w:szCs w:val="24"/>
          <w:lang w:val="en-IN"/>
        </w:rPr>
        <w:br/>
        <w:t>2.4 Insert and format text in slides.</w:t>
      </w:r>
      <w:r w:rsidRPr="00AB2335">
        <w:rPr>
          <w:rFonts w:ascii="Times New Roman" w:hAnsi="Times New Roman" w:cs="Times New Roman"/>
          <w:sz w:val="24"/>
          <w:szCs w:val="24"/>
          <w:lang w:val="en-IN"/>
        </w:rPr>
        <w:br/>
        <w:t>2.5 Insert and format pictures and objects.</w:t>
      </w:r>
      <w:r w:rsidRPr="00AB2335">
        <w:rPr>
          <w:rFonts w:ascii="Times New Roman" w:hAnsi="Times New Roman" w:cs="Times New Roman"/>
          <w:sz w:val="24"/>
          <w:szCs w:val="24"/>
          <w:lang w:val="en-IN"/>
        </w:rPr>
        <w:br/>
        <w:t>2.6 Apply slide layouts.</w:t>
      </w:r>
      <w:r w:rsidRPr="00AB2335">
        <w:rPr>
          <w:rFonts w:ascii="Times New Roman" w:hAnsi="Times New Roman" w:cs="Times New Roman"/>
          <w:sz w:val="24"/>
          <w:szCs w:val="24"/>
          <w:lang w:val="en-IN"/>
        </w:rPr>
        <w:br/>
        <w:t>2.7 Apply slide transition effects.</w:t>
      </w:r>
      <w:r w:rsidRPr="00AB2335">
        <w:rPr>
          <w:rFonts w:ascii="Times New Roman" w:hAnsi="Times New Roman" w:cs="Times New Roman"/>
          <w:sz w:val="24"/>
          <w:szCs w:val="24"/>
          <w:lang w:val="en-IN"/>
        </w:rPr>
        <w:br/>
        <w:t>2.8 Apply animation effects to slide contents.</w:t>
      </w:r>
      <w:r w:rsidRPr="00AB2335">
        <w:rPr>
          <w:rFonts w:ascii="Times New Roman" w:hAnsi="Times New Roman" w:cs="Times New Roman"/>
          <w:sz w:val="24"/>
          <w:szCs w:val="24"/>
          <w:lang w:val="en-IN"/>
        </w:rPr>
        <w:br/>
        <w:t>2.9 Run slide show and use different slide views.</w:t>
      </w:r>
    </w:p>
    <w:p w14:paraId="1F6C24A9" w14:textId="77777777" w:rsidR="001F585B" w:rsidRPr="00AB2335" w:rsidRDefault="001F585B" w:rsidP="00F91CEB">
      <w:pPr>
        <w:tabs>
          <w:tab w:val="num" w:pos="720"/>
        </w:tabs>
        <w:rPr>
          <w:rFonts w:ascii="Times New Roman" w:hAnsi="Times New Roman" w:cs="Times New Roman"/>
          <w:b/>
          <w:bCs/>
          <w:sz w:val="24"/>
          <w:szCs w:val="24"/>
          <w:lang w:val="en-IN"/>
        </w:rPr>
      </w:pPr>
    </w:p>
    <w:p w14:paraId="5E841105" w14:textId="25934FE1" w:rsidR="00F91CEB" w:rsidRPr="00AB2335" w:rsidRDefault="00F91CEB" w:rsidP="00F91CEB">
      <w:pPr>
        <w:tabs>
          <w:tab w:val="num" w:pos="720"/>
        </w:tabs>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CO3: Building worksheets and charts using MS-</w:t>
      </w:r>
      <w:r w:rsidR="00D84818" w:rsidRPr="00AB2335">
        <w:rPr>
          <w:rFonts w:ascii="Times New Roman" w:hAnsi="Times New Roman" w:cs="Times New Roman"/>
          <w:b/>
          <w:bCs/>
          <w:sz w:val="24"/>
          <w:szCs w:val="24"/>
          <w:lang w:val="en-IN"/>
        </w:rPr>
        <w:t>Excel</w:t>
      </w:r>
    </w:p>
    <w:p w14:paraId="0B8DE621" w14:textId="77777777" w:rsidR="00F91CEB" w:rsidRPr="00AB2335" w:rsidRDefault="00F91CEB" w:rsidP="00F91CEB">
      <w:pPr>
        <w:tabs>
          <w:tab w:val="num" w:pos="720"/>
        </w:tabs>
        <w:rPr>
          <w:rFonts w:ascii="Times New Roman" w:hAnsi="Times New Roman" w:cs="Times New Roman"/>
          <w:sz w:val="24"/>
          <w:szCs w:val="24"/>
          <w:lang w:val="en-IN"/>
        </w:rPr>
      </w:pPr>
      <w:r w:rsidRPr="00AB2335">
        <w:rPr>
          <w:rFonts w:ascii="Times New Roman" w:hAnsi="Times New Roman" w:cs="Times New Roman"/>
          <w:sz w:val="24"/>
          <w:szCs w:val="24"/>
          <w:lang w:val="en-IN"/>
        </w:rPr>
        <w:t>3.1 Demonstrate starting MS-Excel.</w:t>
      </w:r>
      <w:r w:rsidRPr="00AB2335">
        <w:rPr>
          <w:rFonts w:ascii="Times New Roman" w:hAnsi="Times New Roman" w:cs="Times New Roman"/>
          <w:sz w:val="24"/>
          <w:szCs w:val="24"/>
          <w:lang w:val="en-IN"/>
        </w:rPr>
        <w:br/>
        <w:t>3.2 Identify the parts of the Excel window.</w:t>
      </w:r>
      <w:r w:rsidRPr="00AB2335">
        <w:rPr>
          <w:rFonts w:ascii="Times New Roman" w:hAnsi="Times New Roman" w:cs="Times New Roman"/>
          <w:sz w:val="24"/>
          <w:szCs w:val="24"/>
          <w:lang w:val="en-IN"/>
        </w:rPr>
        <w:br/>
        <w:t>3.3 Create and save a worksheet.</w:t>
      </w:r>
      <w:r w:rsidRPr="00AB2335">
        <w:rPr>
          <w:rFonts w:ascii="Times New Roman" w:hAnsi="Times New Roman" w:cs="Times New Roman"/>
          <w:sz w:val="24"/>
          <w:szCs w:val="24"/>
          <w:lang w:val="en-IN"/>
        </w:rPr>
        <w:br/>
        <w:t>3.4 Enter and edit data in cells.</w:t>
      </w:r>
      <w:r w:rsidRPr="00AB2335">
        <w:rPr>
          <w:rFonts w:ascii="Times New Roman" w:hAnsi="Times New Roman" w:cs="Times New Roman"/>
          <w:sz w:val="24"/>
          <w:szCs w:val="24"/>
          <w:lang w:val="en-IN"/>
        </w:rPr>
        <w:br/>
        <w:t>3.5 Format cells and text.</w:t>
      </w:r>
      <w:r w:rsidRPr="00AB2335">
        <w:rPr>
          <w:rFonts w:ascii="Times New Roman" w:hAnsi="Times New Roman" w:cs="Times New Roman"/>
          <w:sz w:val="24"/>
          <w:szCs w:val="24"/>
          <w:lang w:val="en-IN"/>
        </w:rPr>
        <w:br/>
        <w:t>3.6 Use formulas for basic calculations.</w:t>
      </w:r>
      <w:r w:rsidRPr="00AB2335">
        <w:rPr>
          <w:rFonts w:ascii="Times New Roman" w:hAnsi="Times New Roman" w:cs="Times New Roman"/>
          <w:sz w:val="24"/>
          <w:szCs w:val="24"/>
          <w:lang w:val="en-IN"/>
        </w:rPr>
        <w:br/>
        <w:t>3.7 Use basic built-in functions.</w:t>
      </w:r>
      <w:r w:rsidRPr="00AB2335">
        <w:rPr>
          <w:rFonts w:ascii="Times New Roman" w:hAnsi="Times New Roman" w:cs="Times New Roman"/>
          <w:sz w:val="24"/>
          <w:szCs w:val="24"/>
          <w:lang w:val="en-IN"/>
        </w:rPr>
        <w:br/>
        <w:t>3.8 Create charts using worksheet data.</w:t>
      </w:r>
      <w:r w:rsidRPr="00AB2335">
        <w:rPr>
          <w:rFonts w:ascii="Times New Roman" w:hAnsi="Times New Roman" w:cs="Times New Roman"/>
          <w:sz w:val="24"/>
          <w:szCs w:val="24"/>
          <w:lang w:val="en-IN"/>
        </w:rPr>
        <w:br/>
        <w:t>3.9 Print Excel worksheets.</w:t>
      </w:r>
    </w:p>
    <w:p w14:paraId="7EAD48DB" w14:textId="44021F96" w:rsidR="00F91CEB" w:rsidRPr="00AB2335" w:rsidRDefault="00F91CEB" w:rsidP="00F91CEB">
      <w:pPr>
        <w:tabs>
          <w:tab w:val="num" w:pos="720"/>
        </w:tabs>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CO4: Creating databases using MS-</w:t>
      </w:r>
      <w:r w:rsidR="00D84818" w:rsidRPr="00AB2335">
        <w:rPr>
          <w:rFonts w:ascii="Times New Roman" w:hAnsi="Times New Roman" w:cs="Times New Roman"/>
          <w:b/>
          <w:bCs/>
          <w:sz w:val="24"/>
          <w:szCs w:val="24"/>
          <w:lang w:val="en-IN"/>
        </w:rPr>
        <w:t>Access</w:t>
      </w:r>
    </w:p>
    <w:p w14:paraId="58D0F20B" w14:textId="77777777" w:rsidR="00F91CEB" w:rsidRPr="00AB2335" w:rsidRDefault="00F91CEB" w:rsidP="00F91CEB">
      <w:pPr>
        <w:tabs>
          <w:tab w:val="num" w:pos="720"/>
        </w:tabs>
        <w:rPr>
          <w:rFonts w:ascii="Times New Roman" w:hAnsi="Times New Roman" w:cs="Times New Roman"/>
          <w:sz w:val="24"/>
          <w:szCs w:val="24"/>
          <w:lang w:val="en-IN"/>
        </w:rPr>
      </w:pPr>
      <w:r w:rsidRPr="00AB2335">
        <w:rPr>
          <w:rFonts w:ascii="Times New Roman" w:hAnsi="Times New Roman" w:cs="Times New Roman"/>
          <w:sz w:val="24"/>
          <w:szCs w:val="24"/>
          <w:lang w:val="en-IN"/>
        </w:rPr>
        <w:t>4.1 Demonstrate starting MS-Access.</w:t>
      </w:r>
      <w:r w:rsidRPr="00AB2335">
        <w:rPr>
          <w:rFonts w:ascii="Times New Roman" w:hAnsi="Times New Roman" w:cs="Times New Roman"/>
          <w:sz w:val="24"/>
          <w:szCs w:val="24"/>
          <w:lang w:val="en-IN"/>
        </w:rPr>
        <w:br/>
        <w:t>4.2 Create a new database.</w:t>
      </w:r>
      <w:r w:rsidRPr="00AB2335">
        <w:rPr>
          <w:rFonts w:ascii="Times New Roman" w:hAnsi="Times New Roman" w:cs="Times New Roman"/>
          <w:sz w:val="24"/>
          <w:szCs w:val="24"/>
          <w:lang w:val="en-IN"/>
        </w:rPr>
        <w:br/>
        <w:t>4.3 Create tables using design view.</w:t>
      </w:r>
      <w:r w:rsidRPr="00AB2335">
        <w:rPr>
          <w:rFonts w:ascii="Times New Roman" w:hAnsi="Times New Roman" w:cs="Times New Roman"/>
          <w:sz w:val="24"/>
          <w:szCs w:val="24"/>
          <w:lang w:val="en-IN"/>
        </w:rPr>
        <w:br/>
        <w:t>4.4 Enter and edit data in tables.</w:t>
      </w:r>
      <w:r w:rsidRPr="00AB2335">
        <w:rPr>
          <w:rFonts w:ascii="Times New Roman" w:hAnsi="Times New Roman" w:cs="Times New Roman"/>
          <w:sz w:val="24"/>
          <w:szCs w:val="24"/>
          <w:lang w:val="en-IN"/>
        </w:rPr>
        <w:br/>
        <w:t>4.5 Create queries to retrieve data.</w:t>
      </w:r>
      <w:r w:rsidRPr="00AB2335">
        <w:rPr>
          <w:rFonts w:ascii="Times New Roman" w:hAnsi="Times New Roman" w:cs="Times New Roman"/>
          <w:sz w:val="24"/>
          <w:szCs w:val="24"/>
          <w:lang w:val="en-IN"/>
        </w:rPr>
        <w:br/>
        <w:t>4.6 Create forms for data entry.</w:t>
      </w:r>
      <w:r w:rsidRPr="00AB2335">
        <w:rPr>
          <w:rFonts w:ascii="Times New Roman" w:hAnsi="Times New Roman" w:cs="Times New Roman"/>
          <w:sz w:val="24"/>
          <w:szCs w:val="24"/>
          <w:lang w:val="en-IN"/>
        </w:rPr>
        <w:br/>
        <w:t>4.7 Create reports for data presentation.</w:t>
      </w:r>
      <w:r w:rsidRPr="00AB2335">
        <w:rPr>
          <w:rFonts w:ascii="Times New Roman" w:hAnsi="Times New Roman" w:cs="Times New Roman"/>
          <w:sz w:val="24"/>
          <w:szCs w:val="24"/>
          <w:lang w:val="en-IN"/>
        </w:rPr>
        <w:br/>
        <w:t>4.8 Print tables, forms, and reports.</w:t>
      </w:r>
    </w:p>
    <w:p w14:paraId="2376033E" w14:textId="77777777" w:rsidR="00F91CEB" w:rsidRPr="00AB2335" w:rsidRDefault="00F91CEB" w:rsidP="00F91CEB">
      <w:pPr>
        <w:tabs>
          <w:tab w:val="num" w:pos="720"/>
        </w:tabs>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CO5: Applying computational thinking</w:t>
      </w:r>
    </w:p>
    <w:p w14:paraId="01672F87" w14:textId="77777777" w:rsidR="00F91CEB" w:rsidRPr="00AB2335" w:rsidRDefault="00F91CEB" w:rsidP="00F91CEB">
      <w:pPr>
        <w:tabs>
          <w:tab w:val="num" w:pos="720"/>
        </w:tabs>
        <w:rPr>
          <w:rFonts w:ascii="Times New Roman" w:hAnsi="Times New Roman" w:cs="Times New Roman"/>
          <w:sz w:val="24"/>
          <w:szCs w:val="24"/>
          <w:lang w:val="en-IN"/>
        </w:rPr>
      </w:pPr>
      <w:r w:rsidRPr="00AB2335">
        <w:rPr>
          <w:rFonts w:ascii="Times New Roman" w:hAnsi="Times New Roman" w:cs="Times New Roman"/>
          <w:sz w:val="24"/>
          <w:szCs w:val="24"/>
          <w:lang w:val="en-IN"/>
        </w:rPr>
        <w:t>5.1 Understand the steps involved in problem solving.</w:t>
      </w:r>
      <w:r w:rsidRPr="00AB2335">
        <w:rPr>
          <w:rFonts w:ascii="Times New Roman" w:hAnsi="Times New Roman" w:cs="Times New Roman"/>
          <w:sz w:val="24"/>
          <w:szCs w:val="24"/>
          <w:lang w:val="en-IN"/>
        </w:rPr>
        <w:br/>
        <w:t>5.2 Break a problem into smaller parts.</w:t>
      </w:r>
      <w:r w:rsidRPr="00AB2335">
        <w:rPr>
          <w:rFonts w:ascii="Times New Roman" w:hAnsi="Times New Roman" w:cs="Times New Roman"/>
          <w:sz w:val="24"/>
          <w:szCs w:val="24"/>
          <w:lang w:val="en-IN"/>
        </w:rPr>
        <w:br/>
        <w:t>5.3 Write simple algorithms.</w:t>
      </w:r>
      <w:r w:rsidRPr="00AB2335">
        <w:rPr>
          <w:rFonts w:ascii="Times New Roman" w:hAnsi="Times New Roman" w:cs="Times New Roman"/>
          <w:sz w:val="24"/>
          <w:szCs w:val="24"/>
          <w:lang w:val="en-IN"/>
        </w:rPr>
        <w:br/>
      </w:r>
      <w:r w:rsidRPr="00AB2335">
        <w:rPr>
          <w:rFonts w:ascii="Times New Roman" w:hAnsi="Times New Roman" w:cs="Times New Roman"/>
          <w:sz w:val="24"/>
          <w:szCs w:val="24"/>
          <w:lang w:val="en-IN"/>
        </w:rPr>
        <w:lastRenderedPageBreak/>
        <w:t>5.4 Draw flowcharts for given problems.</w:t>
      </w:r>
      <w:r w:rsidRPr="00AB2335">
        <w:rPr>
          <w:rFonts w:ascii="Times New Roman" w:hAnsi="Times New Roman" w:cs="Times New Roman"/>
          <w:sz w:val="24"/>
          <w:szCs w:val="24"/>
          <w:lang w:val="en-IN"/>
        </w:rPr>
        <w:br/>
        <w:t>5.5 Apply logical thinking to solve simple problems.</w:t>
      </w:r>
    </w:p>
    <w:p w14:paraId="32A3772C" w14:textId="77777777" w:rsidR="00F91CEB" w:rsidRPr="00AB2335" w:rsidRDefault="00F91CEB" w:rsidP="00F91CEB">
      <w:pPr>
        <w:tabs>
          <w:tab w:val="num" w:pos="720"/>
        </w:tabs>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CO6: Writing basic programs</w:t>
      </w:r>
    </w:p>
    <w:p w14:paraId="441F97FE" w14:textId="77777777" w:rsidR="00F91CEB" w:rsidRPr="00AB2335" w:rsidRDefault="00F91CEB" w:rsidP="00F91CEB">
      <w:pPr>
        <w:tabs>
          <w:tab w:val="num" w:pos="720"/>
        </w:tabs>
        <w:rPr>
          <w:rFonts w:ascii="Times New Roman" w:hAnsi="Times New Roman" w:cs="Times New Roman"/>
          <w:sz w:val="24"/>
          <w:szCs w:val="24"/>
          <w:lang w:val="en-IN"/>
        </w:rPr>
      </w:pPr>
      <w:r w:rsidRPr="00AB2335">
        <w:rPr>
          <w:rFonts w:ascii="Times New Roman" w:hAnsi="Times New Roman" w:cs="Times New Roman"/>
          <w:sz w:val="24"/>
          <w:szCs w:val="24"/>
          <w:lang w:val="en-IN"/>
        </w:rPr>
        <w:t>6.1 Understand the concept of a program.</w:t>
      </w:r>
      <w:r w:rsidRPr="00AB2335">
        <w:rPr>
          <w:rFonts w:ascii="Times New Roman" w:hAnsi="Times New Roman" w:cs="Times New Roman"/>
          <w:sz w:val="24"/>
          <w:szCs w:val="24"/>
          <w:lang w:val="en-IN"/>
        </w:rPr>
        <w:br/>
        <w:t>6.2 Write and execute a simple program.</w:t>
      </w:r>
      <w:r w:rsidRPr="00AB2335">
        <w:rPr>
          <w:rFonts w:ascii="Times New Roman" w:hAnsi="Times New Roman" w:cs="Times New Roman"/>
          <w:sz w:val="24"/>
          <w:szCs w:val="24"/>
          <w:lang w:val="en-IN"/>
        </w:rPr>
        <w:br/>
        <w:t>6.3 Use variables and data types in programs.</w:t>
      </w:r>
      <w:r w:rsidRPr="00AB2335">
        <w:rPr>
          <w:rFonts w:ascii="Times New Roman" w:hAnsi="Times New Roman" w:cs="Times New Roman"/>
          <w:sz w:val="24"/>
          <w:szCs w:val="24"/>
          <w:lang w:val="en-IN"/>
        </w:rPr>
        <w:br/>
        <w:t>6.4 Use input and output statements.</w:t>
      </w:r>
      <w:r w:rsidRPr="00AB2335">
        <w:rPr>
          <w:rFonts w:ascii="Times New Roman" w:hAnsi="Times New Roman" w:cs="Times New Roman"/>
          <w:sz w:val="24"/>
          <w:szCs w:val="24"/>
          <w:lang w:val="en-IN"/>
        </w:rPr>
        <w:br/>
        <w:t>6.5 Write simple arithmetic programs.</w:t>
      </w:r>
      <w:r w:rsidRPr="00AB2335">
        <w:rPr>
          <w:rFonts w:ascii="Times New Roman" w:hAnsi="Times New Roman" w:cs="Times New Roman"/>
          <w:sz w:val="24"/>
          <w:szCs w:val="24"/>
          <w:lang w:val="en-IN"/>
        </w:rPr>
        <w:br/>
        <w:t>6.6 Identify and correct simple programming errors.</w:t>
      </w:r>
    </w:p>
    <w:p w14:paraId="04CA9697" w14:textId="3842C9D9" w:rsidR="00F91CEB" w:rsidRPr="00AB2335" w:rsidRDefault="00D84818" w:rsidP="00F91CEB">
      <w:pPr>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List Of Practical Exercises</w:t>
      </w:r>
    </w:p>
    <w:p w14:paraId="6AFFC152" w14:textId="77777777" w:rsidR="00F91CEB" w:rsidRPr="00AB2335" w:rsidRDefault="00F91CEB" w:rsidP="00F91CEB">
      <w:pPr>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 xml:space="preserve">PART – </w:t>
      </w:r>
      <w:proofErr w:type="gramStart"/>
      <w:r w:rsidRPr="00AB2335">
        <w:rPr>
          <w:rFonts w:ascii="Times New Roman" w:hAnsi="Times New Roman" w:cs="Times New Roman"/>
          <w:b/>
          <w:bCs/>
          <w:sz w:val="24"/>
          <w:szCs w:val="24"/>
          <w:lang w:val="en-IN"/>
        </w:rPr>
        <w:t>A :</w:t>
      </w:r>
      <w:proofErr w:type="gramEnd"/>
      <w:r w:rsidRPr="00AB2335">
        <w:rPr>
          <w:rFonts w:ascii="Times New Roman" w:hAnsi="Times New Roman" w:cs="Times New Roman"/>
          <w:b/>
          <w:bCs/>
          <w:sz w:val="24"/>
          <w:szCs w:val="24"/>
          <w:lang w:val="en-IN"/>
        </w:rPr>
        <w:t xml:space="preserve"> Office Automation Tools</w:t>
      </w:r>
    </w:p>
    <w:p w14:paraId="70A855E8"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Demonstrate starting MS-Word and identify screen elements.</w:t>
      </w:r>
    </w:p>
    <w:p w14:paraId="04F48D83"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save, and format a document using MS-Word.</w:t>
      </w:r>
    </w:p>
    <w:p w14:paraId="34E5812E"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Apply paragraph formatting, page setup, and printing options in MS-Word.</w:t>
      </w:r>
    </w:p>
    <w:p w14:paraId="63998A17"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and format tables in MS-Word.</w:t>
      </w:r>
    </w:p>
    <w:p w14:paraId="14538008"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Perform spell checking and mail merging in MS-Word.</w:t>
      </w:r>
    </w:p>
    <w:p w14:paraId="6263670E"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and save a presentation using MS-PowerPoint.</w:t>
      </w:r>
    </w:p>
    <w:p w14:paraId="1A756E1D"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Insert and format text and pictures in PowerPoint slides.</w:t>
      </w:r>
    </w:p>
    <w:p w14:paraId="260E02D6"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Apply slide transition effects and animation effects in MS-PowerPoint.</w:t>
      </w:r>
    </w:p>
    <w:p w14:paraId="028F9D58" w14:textId="77777777" w:rsidR="00F91CEB" w:rsidRPr="00AB2335" w:rsidRDefault="00F91CEB" w:rsidP="00274F48">
      <w:pPr>
        <w:numPr>
          <w:ilvl w:val="0"/>
          <w:numId w:val="30"/>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Run slide show and use different slide views.</w:t>
      </w:r>
    </w:p>
    <w:p w14:paraId="76C60FE3" w14:textId="1BD06FD6" w:rsidR="00F91CEB" w:rsidRPr="00AB2335" w:rsidRDefault="00F91CEB" w:rsidP="00F91CEB">
      <w:pPr>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 xml:space="preserve">PART – </w:t>
      </w:r>
      <w:proofErr w:type="gramStart"/>
      <w:r w:rsidRPr="00AB2335">
        <w:rPr>
          <w:rFonts w:ascii="Times New Roman" w:hAnsi="Times New Roman" w:cs="Times New Roman"/>
          <w:b/>
          <w:bCs/>
          <w:sz w:val="24"/>
          <w:szCs w:val="24"/>
          <w:lang w:val="en-IN"/>
        </w:rPr>
        <w:t>B :</w:t>
      </w:r>
      <w:proofErr w:type="gramEnd"/>
      <w:r w:rsidRPr="00AB2335">
        <w:rPr>
          <w:rFonts w:ascii="Times New Roman" w:hAnsi="Times New Roman" w:cs="Times New Roman"/>
          <w:b/>
          <w:bCs/>
          <w:sz w:val="24"/>
          <w:szCs w:val="24"/>
          <w:lang w:val="en-IN"/>
        </w:rPr>
        <w:t xml:space="preserve"> Data Handling Tools</w:t>
      </w:r>
    </w:p>
    <w:p w14:paraId="275C8036"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and save a worksheet using MS-Excel.</w:t>
      </w:r>
    </w:p>
    <w:p w14:paraId="22AF5E20"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Enter and edit data and apply formatting in an Excel worksheet.</w:t>
      </w:r>
    </w:p>
    <w:p w14:paraId="3CBAC88B"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Use formulas and basic functions in MS-Excel.</w:t>
      </w:r>
    </w:p>
    <w:p w14:paraId="64AC4AF2"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charts using Excel worksheet data.</w:t>
      </w:r>
    </w:p>
    <w:p w14:paraId="40C40692"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Print Excel worksheets with proper page setup.</w:t>
      </w:r>
    </w:p>
    <w:p w14:paraId="3B3CF504"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a database using MS-Access.</w:t>
      </w:r>
    </w:p>
    <w:p w14:paraId="2C907C76"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tables and enter data in MS-Access.</w:t>
      </w:r>
    </w:p>
    <w:p w14:paraId="3E0384D2"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queries to retrieve data from tables.</w:t>
      </w:r>
    </w:p>
    <w:p w14:paraId="280B50D8"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forms for data entry in MS-Access.</w:t>
      </w:r>
    </w:p>
    <w:p w14:paraId="55293F2A" w14:textId="77777777" w:rsidR="00F91CEB" w:rsidRPr="00AB2335" w:rsidRDefault="00F91CEB" w:rsidP="00274F48">
      <w:pPr>
        <w:numPr>
          <w:ilvl w:val="0"/>
          <w:numId w:val="31"/>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Create reports and print database objects in MS-Access.</w:t>
      </w:r>
    </w:p>
    <w:p w14:paraId="1E032F3E" w14:textId="77777777" w:rsidR="00F91CEB" w:rsidRPr="00AB2335" w:rsidRDefault="00F91CEB" w:rsidP="00F91CEB">
      <w:pPr>
        <w:rPr>
          <w:rFonts w:ascii="Times New Roman" w:hAnsi="Times New Roman" w:cs="Times New Roman"/>
          <w:b/>
          <w:bCs/>
          <w:sz w:val="24"/>
          <w:szCs w:val="24"/>
          <w:lang w:val="en-IN"/>
        </w:rPr>
      </w:pPr>
      <w:r w:rsidRPr="00AB2335">
        <w:rPr>
          <w:rFonts w:ascii="Times New Roman" w:hAnsi="Times New Roman" w:cs="Times New Roman"/>
          <w:b/>
          <w:bCs/>
          <w:sz w:val="24"/>
          <w:szCs w:val="24"/>
          <w:lang w:val="en-IN"/>
        </w:rPr>
        <w:t xml:space="preserve">PART – </w:t>
      </w:r>
      <w:proofErr w:type="gramStart"/>
      <w:r w:rsidRPr="00AB2335">
        <w:rPr>
          <w:rFonts w:ascii="Times New Roman" w:hAnsi="Times New Roman" w:cs="Times New Roman"/>
          <w:b/>
          <w:bCs/>
          <w:sz w:val="24"/>
          <w:szCs w:val="24"/>
          <w:lang w:val="en-IN"/>
        </w:rPr>
        <w:t>C :</w:t>
      </w:r>
      <w:proofErr w:type="gramEnd"/>
      <w:r w:rsidRPr="00AB2335">
        <w:rPr>
          <w:rFonts w:ascii="Times New Roman" w:hAnsi="Times New Roman" w:cs="Times New Roman"/>
          <w:b/>
          <w:bCs/>
          <w:sz w:val="24"/>
          <w:szCs w:val="24"/>
          <w:lang w:val="en-IN"/>
        </w:rPr>
        <w:t xml:space="preserve"> Computational Thinking &amp; Programming</w:t>
      </w:r>
    </w:p>
    <w:p w14:paraId="7B382467" w14:textId="77777777" w:rsidR="00F91CEB" w:rsidRPr="00AB2335" w:rsidRDefault="00F91CEB" w:rsidP="00274F48">
      <w:pPr>
        <w:numPr>
          <w:ilvl w:val="0"/>
          <w:numId w:val="32"/>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Write algorithms for simple problems.</w:t>
      </w:r>
    </w:p>
    <w:p w14:paraId="33D97D2D" w14:textId="77777777" w:rsidR="00F91CEB" w:rsidRPr="00AB2335" w:rsidRDefault="00F91CEB" w:rsidP="00274F48">
      <w:pPr>
        <w:numPr>
          <w:ilvl w:val="0"/>
          <w:numId w:val="32"/>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Draw flowcharts for given problems.</w:t>
      </w:r>
    </w:p>
    <w:p w14:paraId="39A407A2" w14:textId="77777777" w:rsidR="00F91CEB" w:rsidRPr="00AB2335" w:rsidRDefault="00F91CEB" w:rsidP="00274F48">
      <w:pPr>
        <w:numPr>
          <w:ilvl w:val="0"/>
          <w:numId w:val="32"/>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Write and execute a program to add two numbers.</w:t>
      </w:r>
    </w:p>
    <w:p w14:paraId="64C594FC" w14:textId="77777777" w:rsidR="00F91CEB" w:rsidRPr="00AB2335" w:rsidRDefault="00F91CEB" w:rsidP="00274F48">
      <w:pPr>
        <w:numPr>
          <w:ilvl w:val="0"/>
          <w:numId w:val="32"/>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Write and execute a program to find the largest of two numbers.</w:t>
      </w:r>
    </w:p>
    <w:p w14:paraId="0AF17E29" w14:textId="77777777" w:rsidR="00F91CEB" w:rsidRPr="00AB2335" w:rsidRDefault="00F91CEB" w:rsidP="00274F48">
      <w:pPr>
        <w:numPr>
          <w:ilvl w:val="0"/>
          <w:numId w:val="32"/>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lastRenderedPageBreak/>
        <w:t>Write and execute simple arithmetic programs using input and output statements.</w:t>
      </w:r>
    </w:p>
    <w:p w14:paraId="6D81B2F9" w14:textId="77777777" w:rsidR="00F91CEB" w:rsidRPr="00AB2335" w:rsidRDefault="00F91CEB" w:rsidP="00274F48">
      <w:pPr>
        <w:numPr>
          <w:ilvl w:val="0"/>
          <w:numId w:val="32"/>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Debug and correct simple programming errors.</w:t>
      </w:r>
    </w:p>
    <w:p w14:paraId="5EC0864B" w14:textId="61CF79FA" w:rsidR="00F91CEB" w:rsidRPr="00AB2335" w:rsidRDefault="00AB2335" w:rsidP="00B636CD">
      <w:pPr>
        <w:rPr>
          <w:rFonts w:ascii="Times New Roman" w:hAnsi="Times New Roman" w:cs="Times New Roman"/>
          <w:b/>
          <w:bCs/>
          <w:sz w:val="28"/>
          <w:szCs w:val="28"/>
          <w:lang w:val="en-IN"/>
        </w:rPr>
      </w:pPr>
      <w:r w:rsidRPr="00AB2335">
        <w:rPr>
          <w:rFonts w:ascii="Times New Roman" w:hAnsi="Times New Roman" w:cs="Times New Roman"/>
          <w:b/>
          <w:bCs/>
          <w:sz w:val="28"/>
          <w:szCs w:val="28"/>
          <w:lang w:val="en-IN"/>
        </w:rPr>
        <w:t>SUGGESTED STUDENT ACTIVITIES</w:t>
      </w:r>
    </w:p>
    <w:p w14:paraId="1AECC58A"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Practice computer applications regularly in the laboratory.</w:t>
      </w:r>
    </w:p>
    <w:p w14:paraId="0862EDE4"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Prepare and maintain a proper laboratory record for all exercises.</w:t>
      </w:r>
    </w:p>
    <w:p w14:paraId="564D047D"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Visit the library to refer standard books and lab manuals related to computer applications and programming.</w:t>
      </w:r>
    </w:p>
    <w:p w14:paraId="63B2263F"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Practice document preparation, presentations, spreadsheets, and database exercises beyond the lab hours.</w:t>
      </w:r>
    </w:p>
    <w:p w14:paraId="44721BDF"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Participate in group discussions on problem solving and computational thinking.</w:t>
      </w:r>
    </w:p>
    <w:p w14:paraId="68A423CF"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Write algorithms and draw flowcharts for simple problems.</w:t>
      </w:r>
    </w:p>
    <w:p w14:paraId="7BFEA851"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Practice writing and debugging simple programs.</w:t>
      </w:r>
    </w:p>
    <w:p w14:paraId="738C2FBF" w14:textId="77777777" w:rsidR="00F91CEB" w:rsidRPr="00AB2335" w:rsidRDefault="00F91CEB" w:rsidP="00274F48">
      <w:pPr>
        <w:numPr>
          <w:ilvl w:val="0"/>
          <w:numId w:val="34"/>
        </w:numPr>
        <w:spacing w:after="0"/>
        <w:rPr>
          <w:rFonts w:ascii="Times New Roman" w:hAnsi="Times New Roman" w:cs="Times New Roman"/>
          <w:sz w:val="24"/>
          <w:szCs w:val="24"/>
          <w:lang w:val="en-IN"/>
        </w:rPr>
      </w:pPr>
      <w:r w:rsidRPr="00AB2335">
        <w:rPr>
          <w:rFonts w:ascii="Times New Roman" w:hAnsi="Times New Roman" w:cs="Times New Roman"/>
          <w:sz w:val="24"/>
          <w:szCs w:val="24"/>
          <w:lang w:val="en-IN"/>
        </w:rPr>
        <w:t>Attend quizzes and viva-voce sessions conducted during laboratory hours.</w:t>
      </w:r>
    </w:p>
    <w:p w14:paraId="63FAA912" w14:textId="18ECC91D" w:rsidR="00F91CEB" w:rsidRPr="00F91CEB" w:rsidRDefault="001F585B" w:rsidP="00F91CEB">
      <w:pPr>
        <w:rPr>
          <w:rFonts w:ascii="Times New Roman" w:hAnsi="Times New Roman" w:cs="Times New Roman"/>
          <w:b/>
          <w:bCs/>
          <w:sz w:val="28"/>
          <w:szCs w:val="28"/>
          <w:lang w:val="en-IN"/>
        </w:rPr>
      </w:pPr>
      <w:r w:rsidRPr="00F91CEB">
        <w:rPr>
          <w:rFonts w:ascii="Times New Roman" w:hAnsi="Times New Roman" w:cs="Times New Roman"/>
          <w:b/>
          <w:bCs/>
          <w:sz w:val="28"/>
          <w:szCs w:val="28"/>
          <w:lang w:val="en-IN"/>
        </w:rPr>
        <w:t>RECOMMENDED BOOKS</w:t>
      </w:r>
    </w:p>
    <w:p w14:paraId="428C97E9" w14:textId="77777777" w:rsidR="008956F5" w:rsidRPr="008956F5" w:rsidRDefault="008956F5" w:rsidP="008956F5">
      <w:pPr>
        <w:numPr>
          <w:ilvl w:val="0"/>
          <w:numId w:val="56"/>
        </w:numPr>
        <w:rPr>
          <w:rFonts w:ascii="Times New Roman" w:hAnsi="Times New Roman" w:cs="Times New Roman"/>
          <w:sz w:val="24"/>
          <w:szCs w:val="24"/>
          <w:lang w:val="en-IN"/>
        </w:rPr>
      </w:pPr>
      <w:r w:rsidRPr="008956F5">
        <w:rPr>
          <w:rFonts w:ascii="Times New Roman" w:hAnsi="Times New Roman" w:cs="Times New Roman"/>
          <w:sz w:val="24"/>
          <w:szCs w:val="24"/>
          <w:lang w:val="en-IN"/>
        </w:rPr>
        <w:t>Teach Yourself MS-Office, BPB Publications.</w:t>
      </w:r>
    </w:p>
    <w:p w14:paraId="26AC8ACE" w14:textId="77777777" w:rsidR="008956F5" w:rsidRPr="008956F5" w:rsidRDefault="008956F5" w:rsidP="008956F5">
      <w:pPr>
        <w:numPr>
          <w:ilvl w:val="0"/>
          <w:numId w:val="56"/>
        </w:numPr>
        <w:rPr>
          <w:rFonts w:ascii="Times New Roman" w:hAnsi="Times New Roman" w:cs="Times New Roman"/>
          <w:sz w:val="24"/>
          <w:szCs w:val="24"/>
          <w:lang w:val="en-IN"/>
        </w:rPr>
      </w:pPr>
      <w:r w:rsidRPr="008956F5">
        <w:rPr>
          <w:rFonts w:ascii="Times New Roman" w:hAnsi="Times New Roman" w:cs="Times New Roman"/>
          <w:sz w:val="24"/>
          <w:szCs w:val="24"/>
          <w:lang w:val="en-IN"/>
        </w:rPr>
        <w:t>Working in MS-Office, Tata McGraw Hill.</w:t>
      </w:r>
    </w:p>
    <w:p w14:paraId="4455CD6A" w14:textId="77777777" w:rsidR="008956F5" w:rsidRPr="008956F5" w:rsidRDefault="008956F5" w:rsidP="008956F5">
      <w:pPr>
        <w:numPr>
          <w:ilvl w:val="0"/>
          <w:numId w:val="56"/>
        </w:numPr>
        <w:rPr>
          <w:rFonts w:ascii="Times New Roman" w:hAnsi="Times New Roman" w:cs="Times New Roman"/>
          <w:sz w:val="24"/>
          <w:szCs w:val="24"/>
          <w:lang w:val="en-IN"/>
        </w:rPr>
      </w:pPr>
      <w:r w:rsidRPr="008956F5">
        <w:rPr>
          <w:rFonts w:ascii="Times New Roman" w:hAnsi="Times New Roman" w:cs="Times New Roman"/>
          <w:sz w:val="24"/>
          <w:szCs w:val="24"/>
          <w:lang w:val="en-IN"/>
        </w:rPr>
        <w:t>Python for Everybody by Charles Severance (Free online book)</w:t>
      </w:r>
    </w:p>
    <w:p w14:paraId="2AB62769" w14:textId="77777777" w:rsidR="008956F5" w:rsidRPr="008956F5" w:rsidRDefault="008956F5" w:rsidP="008956F5">
      <w:pPr>
        <w:numPr>
          <w:ilvl w:val="0"/>
          <w:numId w:val="56"/>
        </w:numPr>
        <w:rPr>
          <w:rFonts w:ascii="Times New Roman" w:hAnsi="Times New Roman" w:cs="Times New Roman"/>
          <w:sz w:val="24"/>
          <w:szCs w:val="24"/>
          <w:lang w:val="en-IN"/>
        </w:rPr>
      </w:pPr>
      <w:r w:rsidRPr="008956F5">
        <w:rPr>
          <w:rFonts w:ascii="Times New Roman" w:hAnsi="Times New Roman" w:cs="Times New Roman"/>
          <w:sz w:val="24"/>
          <w:szCs w:val="24"/>
          <w:lang w:val="en-IN"/>
        </w:rPr>
        <w:t>Introduction to Programming, Any standard beginner-level programming book.</w:t>
      </w:r>
    </w:p>
    <w:p w14:paraId="6FB07812" w14:textId="7C1EA7EF" w:rsidR="00F91CEB" w:rsidRPr="00F91CEB" w:rsidRDefault="00F91CEB" w:rsidP="00F91CEB">
      <w:pPr>
        <w:rPr>
          <w:rFonts w:ascii="Times New Roman" w:hAnsi="Times New Roman" w:cs="Times New Roman"/>
          <w:b/>
          <w:bCs/>
          <w:sz w:val="28"/>
          <w:szCs w:val="28"/>
          <w:lang w:val="en-IN"/>
        </w:rPr>
      </w:pPr>
      <w:r w:rsidRPr="00F91CEB">
        <w:rPr>
          <w:rFonts w:ascii="Times New Roman" w:hAnsi="Times New Roman" w:cs="Times New Roman"/>
          <w:b/>
          <w:bCs/>
          <w:sz w:val="28"/>
          <w:szCs w:val="28"/>
          <w:lang w:val="en-IN"/>
        </w:rPr>
        <w:t>STUDENT E-LEARNING REFERENCES</w:t>
      </w:r>
    </w:p>
    <w:p w14:paraId="5FFB2E31" w14:textId="77777777" w:rsidR="00F91CEB" w:rsidRPr="00B636CD" w:rsidRDefault="00F91CEB" w:rsidP="00274F48">
      <w:pPr>
        <w:numPr>
          <w:ilvl w:val="0"/>
          <w:numId w:val="36"/>
        </w:numPr>
        <w:spacing w:after="0"/>
        <w:rPr>
          <w:rFonts w:ascii="Times New Roman" w:hAnsi="Times New Roman" w:cs="Times New Roman"/>
          <w:sz w:val="24"/>
          <w:szCs w:val="24"/>
          <w:lang w:val="en-IN"/>
        </w:rPr>
      </w:pPr>
      <w:proofErr w:type="spellStart"/>
      <w:r w:rsidRPr="00B636CD">
        <w:rPr>
          <w:rFonts w:ascii="Times New Roman" w:hAnsi="Times New Roman" w:cs="Times New Roman"/>
          <w:sz w:val="24"/>
          <w:szCs w:val="24"/>
          <w:lang w:val="en-IN"/>
        </w:rPr>
        <w:t>TutorialsPoint</w:t>
      </w:r>
      <w:proofErr w:type="spellEnd"/>
      <w:r w:rsidRPr="00B636CD">
        <w:rPr>
          <w:rFonts w:ascii="Times New Roman" w:hAnsi="Times New Roman" w:cs="Times New Roman"/>
          <w:sz w:val="24"/>
          <w:szCs w:val="24"/>
          <w:lang w:val="en-IN"/>
        </w:rPr>
        <w:t xml:space="preserve"> – MS-Word</w:t>
      </w:r>
      <w:r w:rsidRPr="00B636CD">
        <w:rPr>
          <w:rFonts w:ascii="Times New Roman" w:hAnsi="Times New Roman" w:cs="Times New Roman"/>
          <w:sz w:val="24"/>
          <w:szCs w:val="24"/>
          <w:lang w:val="en-IN"/>
        </w:rPr>
        <w:br/>
      </w:r>
      <w:hyperlink r:id="rId6" w:tgtFrame="_new" w:history="1">
        <w:r w:rsidRPr="00B636CD">
          <w:rPr>
            <w:rStyle w:val="Hyperlink"/>
            <w:rFonts w:ascii="Times New Roman" w:hAnsi="Times New Roman" w:cs="Times New Roman"/>
            <w:sz w:val="24"/>
            <w:szCs w:val="24"/>
            <w:lang w:val="en-IN"/>
          </w:rPr>
          <w:t>https://www.tutorialspoint.com/word</w:t>
        </w:r>
      </w:hyperlink>
    </w:p>
    <w:p w14:paraId="4227FE1E" w14:textId="77777777" w:rsidR="00F91CEB" w:rsidRPr="00B636CD" w:rsidRDefault="00F91CEB" w:rsidP="00274F48">
      <w:pPr>
        <w:numPr>
          <w:ilvl w:val="0"/>
          <w:numId w:val="36"/>
        </w:numPr>
        <w:spacing w:after="0"/>
        <w:rPr>
          <w:rFonts w:ascii="Times New Roman" w:hAnsi="Times New Roman" w:cs="Times New Roman"/>
          <w:sz w:val="24"/>
          <w:szCs w:val="24"/>
          <w:lang w:val="en-IN"/>
        </w:rPr>
      </w:pPr>
      <w:proofErr w:type="spellStart"/>
      <w:r w:rsidRPr="00B636CD">
        <w:rPr>
          <w:rFonts w:ascii="Times New Roman" w:hAnsi="Times New Roman" w:cs="Times New Roman"/>
          <w:sz w:val="24"/>
          <w:szCs w:val="24"/>
          <w:lang w:val="en-IN"/>
        </w:rPr>
        <w:t>TutorialsPoint</w:t>
      </w:r>
      <w:proofErr w:type="spellEnd"/>
      <w:r w:rsidRPr="00B636CD">
        <w:rPr>
          <w:rFonts w:ascii="Times New Roman" w:hAnsi="Times New Roman" w:cs="Times New Roman"/>
          <w:sz w:val="24"/>
          <w:szCs w:val="24"/>
          <w:lang w:val="en-IN"/>
        </w:rPr>
        <w:t xml:space="preserve"> – MS-PowerPoint</w:t>
      </w:r>
      <w:r w:rsidRPr="00B636CD">
        <w:rPr>
          <w:rFonts w:ascii="Times New Roman" w:hAnsi="Times New Roman" w:cs="Times New Roman"/>
          <w:sz w:val="24"/>
          <w:szCs w:val="24"/>
          <w:lang w:val="en-IN"/>
        </w:rPr>
        <w:br/>
      </w:r>
      <w:hyperlink r:id="rId7" w:tgtFrame="_new" w:history="1">
        <w:r w:rsidRPr="00B636CD">
          <w:rPr>
            <w:rStyle w:val="Hyperlink"/>
            <w:rFonts w:ascii="Times New Roman" w:hAnsi="Times New Roman" w:cs="Times New Roman"/>
            <w:sz w:val="24"/>
            <w:szCs w:val="24"/>
            <w:lang w:val="en-IN"/>
          </w:rPr>
          <w:t>https://www.tutorialspoint.com/powerpoint</w:t>
        </w:r>
      </w:hyperlink>
    </w:p>
    <w:p w14:paraId="134CA975" w14:textId="77777777" w:rsidR="00F91CEB" w:rsidRPr="00B636CD" w:rsidRDefault="00F91CEB" w:rsidP="00274F48">
      <w:pPr>
        <w:numPr>
          <w:ilvl w:val="0"/>
          <w:numId w:val="36"/>
        </w:numPr>
        <w:spacing w:after="0"/>
        <w:rPr>
          <w:rFonts w:ascii="Times New Roman" w:hAnsi="Times New Roman" w:cs="Times New Roman"/>
          <w:sz w:val="24"/>
          <w:szCs w:val="24"/>
          <w:lang w:val="en-IN"/>
        </w:rPr>
      </w:pPr>
      <w:proofErr w:type="spellStart"/>
      <w:r w:rsidRPr="00B636CD">
        <w:rPr>
          <w:rFonts w:ascii="Times New Roman" w:hAnsi="Times New Roman" w:cs="Times New Roman"/>
          <w:sz w:val="24"/>
          <w:szCs w:val="24"/>
          <w:lang w:val="en-IN"/>
        </w:rPr>
        <w:t>TutorialsPoint</w:t>
      </w:r>
      <w:proofErr w:type="spellEnd"/>
      <w:r w:rsidRPr="00B636CD">
        <w:rPr>
          <w:rFonts w:ascii="Times New Roman" w:hAnsi="Times New Roman" w:cs="Times New Roman"/>
          <w:sz w:val="24"/>
          <w:szCs w:val="24"/>
          <w:lang w:val="en-IN"/>
        </w:rPr>
        <w:t xml:space="preserve"> – MS-Excel</w:t>
      </w:r>
      <w:r w:rsidRPr="00B636CD">
        <w:rPr>
          <w:rFonts w:ascii="Times New Roman" w:hAnsi="Times New Roman" w:cs="Times New Roman"/>
          <w:sz w:val="24"/>
          <w:szCs w:val="24"/>
          <w:lang w:val="en-IN"/>
        </w:rPr>
        <w:br/>
      </w:r>
      <w:hyperlink r:id="rId8" w:tgtFrame="_new" w:history="1">
        <w:r w:rsidRPr="00B636CD">
          <w:rPr>
            <w:rStyle w:val="Hyperlink"/>
            <w:rFonts w:ascii="Times New Roman" w:hAnsi="Times New Roman" w:cs="Times New Roman"/>
            <w:sz w:val="24"/>
            <w:szCs w:val="24"/>
            <w:lang w:val="en-IN"/>
          </w:rPr>
          <w:t>https://www.tutorialspoint.com/excel</w:t>
        </w:r>
      </w:hyperlink>
    </w:p>
    <w:p w14:paraId="7F0D97D6" w14:textId="77777777" w:rsidR="00F91CEB" w:rsidRPr="00B636CD" w:rsidRDefault="00F91CEB" w:rsidP="00274F48">
      <w:pPr>
        <w:numPr>
          <w:ilvl w:val="0"/>
          <w:numId w:val="36"/>
        </w:numPr>
        <w:spacing w:after="0"/>
        <w:rPr>
          <w:rFonts w:ascii="Times New Roman" w:hAnsi="Times New Roman" w:cs="Times New Roman"/>
          <w:sz w:val="24"/>
          <w:szCs w:val="24"/>
          <w:lang w:val="en-IN"/>
        </w:rPr>
      </w:pPr>
      <w:proofErr w:type="spellStart"/>
      <w:r w:rsidRPr="00B636CD">
        <w:rPr>
          <w:rFonts w:ascii="Times New Roman" w:hAnsi="Times New Roman" w:cs="Times New Roman"/>
          <w:sz w:val="24"/>
          <w:szCs w:val="24"/>
          <w:lang w:val="en-IN"/>
        </w:rPr>
        <w:t>TutorialsPoint</w:t>
      </w:r>
      <w:proofErr w:type="spellEnd"/>
      <w:r w:rsidRPr="00B636CD">
        <w:rPr>
          <w:rFonts w:ascii="Times New Roman" w:hAnsi="Times New Roman" w:cs="Times New Roman"/>
          <w:sz w:val="24"/>
          <w:szCs w:val="24"/>
          <w:lang w:val="en-IN"/>
        </w:rPr>
        <w:t xml:space="preserve"> – Python Programming</w:t>
      </w:r>
      <w:r w:rsidRPr="00B636CD">
        <w:rPr>
          <w:rFonts w:ascii="Times New Roman" w:hAnsi="Times New Roman" w:cs="Times New Roman"/>
          <w:sz w:val="24"/>
          <w:szCs w:val="24"/>
          <w:lang w:val="en-IN"/>
        </w:rPr>
        <w:br/>
      </w:r>
      <w:hyperlink r:id="rId9" w:tgtFrame="_new" w:history="1">
        <w:r w:rsidRPr="00B636CD">
          <w:rPr>
            <w:rStyle w:val="Hyperlink"/>
            <w:rFonts w:ascii="Times New Roman" w:hAnsi="Times New Roman" w:cs="Times New Roman"/>
            <w:sz w:val="24"/>
            <w:szCs w:val="24"/>
            <w:lang w:val="en-IN"/>
          </w:rPr>
          <w:t>https://www.tutorialspoint.com/python</w:t>
        </w:r>
      </w:hyperlink>
    </w:p>
    <w:p w14:paraId="58B1DFA8" w14:textId="2D3349FE" w:rsidR="00173173" w:rsidRPr="00173173" w:rsidRDefault="00173173" w:rsidP="00173173">
      <w:pPr>
        <w:spacing w:after="0"/>
        <w:rPr>
          <w:rFonts w:ascii="Times New Roman" w:hAnsi="Times New Roman" w:cs="Times New Roman"/>
          <w:sz w:val="24"/>
          <w:szCs w:val="24"/>
          <w:lang w:val="en-IN"/>
        </w:rPr>
      </w:pPr>
      <w:r w:rsidRPr="00173173">
        <w:rPr>
          <w:rFonts w:ascii="Times New Roman" w:hAnsi="Times New Roman" w:cs="Times New Roman"/>
          <w:b/>
          <w:bCs/>
          <w:sz w:val="28"/>
          <w:szCs w:val="28"/>
          <w:lang w:val="en-IN"/>
        </w:rPr>
        <w:t>SOFTWARE &amp; LAB REQUIREMENTS</w:t>
      </w:r>
    </w:p>
    <w:p w14:paraId="3ADE1C9A" w14:textId="77777777" w:rsidR="00173173" w:rsidRPr="00173173" w:rsidRDefault="00173173" w:rsidP="00173173">
      <w:pPr>
        <w:numPr>
          <w:ilvl w:val="0"/>
          <w:numId w:val="53"/>
        </w:numPr>
        <w:spacing w:after="0"/>
        <w:rPr>
          <w:rFonts w:ascii="Times New Roman" w:hAnsi="Times New Roman" w:cs="Times New Roman"/>
          <w:sz w:val="24"/>
          <w:szCs w:val="24"/>
          <w:lang w:val="en-IN"/>
        </w:rPr>
      </w:pPr>
      <w:r w:rsidRPr="00173173">
        <w:rPr>
          <w:rFonts w:ascii="Times New Roman" w:hAnsi="Times New Roman" w:cs="Times New Roman"/>
          <w:b/>
          <w:bCs/>
          <w:sz w:val="24"/>
          <w:szCs w:val="24"/>
          <w:lang w:val="en-IN"/>
        </w:rPr>
        <w:t>MS Office Suite:</w:t>
      </w:r>
      <w:r w:rsidRPr="00173173">
        <w:rPr>
          <w:rFonts w:ascii="Times New Roman" w:hAnsi="Times New Roman" w:cs="Times New Roman"/>
          <w:sz w:val="24"/>
          <w:szCs w:val="24"/>
          <w:lang w:val="en-IN"/>
        </w:rPr>
        <w:t> MS Office 2019 or later (Word, Excel, PowerPoint, Access)</w:t>
      </w:r>
    </w:p>
    <w:p w14:paraId="75FC2159" w14:textId="77777777" w:rsidR="00173173" w:rsidRPr="00173173" w:rsidRDefault="00173173" w:rsidP="00173173">
      <w:pPr>
        <w:numPr>
          <w:ilvl w:val="0"/>
          <w:numId w:val="53"/>
        </w:numPr>
        <w:spacing w:after="0"/>
        <w:rPr>
          <w:rFonts w:ascii="Times New Roman" w:hAnsi="Times New Roman" w:cs="Times New Roman"/>
          <w:sz w:val="24"/>
          <w:szCs w:val="24"/>
          <w:lang w:val="en-IN"/>
        </w:rPr>
      </w:pPr>
      <w:r w:rsidRPr="00173173">
        <w:rPr>
          <w:rFonts w:ascii="Times New Roman" w:hAnsi="Times New Roman" w:cs="Times New Roman"/>
          <w:b/>
          <w:bCs/>
          <w:sz w:val="24"/>
          <w:szCs w:val="24"/>
          <w:lang w:val="en-IN"/>
        </w:rPr>
        <w:t>Programming Language:</w:t>
      </w:r>
      <w:r w:rsidRPr="00173173">
        <w:rPr>
          <w:rFonts w:ascii="Times New Roman" w:hAnsi="Times New Roman" w:cs="Times New Roman"/>
          <w:sz w:val="24"/>
          <w:szCs w:val="24"/>
          <w:lang w:val="en-IN"/>
        </w:rPr>
        <w:t> Python 3.8 or later with IDLE (Integrated Development Environment)</w:t>
      </w:r>
    </w:p>
    <w:p w14:paraId="649858A1" w14:textId="77777777" w:rsidR="00173173" w:rsidRPr="00173173" w:rsidRDefault="00173173" w:rsidP="00173173">
      <w:pPr>
        <w:numPr>
          <w:ilvl w:val="0"/>
          <w:numId w:val="53"/>
        </w:numPr>
        <w:spacing w:after="0"/>
        <w:rPr>
          <w:rFonts w:ascii="Times New Roman" w:hAnsi="Times New Roman" w:cs="Times New Roman"/>
          <w:sz w:val="24"/>
          <w:szCs w:val="24"/>
          <w:lang w:val="en-IN"/>
        </w:rPr>
      </w:pPr>
      <w:r w:rsidRPr="00173173">
        <w:rPr>
          <w:rFonts w:ascii="Times New Roman" w:hAnsi="Times New Roman" w:cs="Times New Roman"/>
          <w:b/>
          <w:bCs/>
          <w:sz w:val="24"/>
          <w:szCs w:val="24"/>
          <w:lang w:val="en-IN"/>
        </w:rPr>
        <w:t>Lab Computers:</w:t>
      </w:r>
      <w:r w:rsidRPr="00173173">
        <w:rPr>
          <w:rFonts w:ascii="Times New Roman" w:hAnsi="Times New Roman" w:cs="Times New Roman"/>
          <w:sz w:val="24"/>
          <w:szCs w:val="24"/>
          <w:lang w:val="en-IN"/>
        </w:rPr>
        <w:t> Pre-installed with the above software; internet access required for e-learning references</w:t>
      </w:r>
    </w:p>
    <w:p w14:paraId="438CF7B9" w14:textId="77777777" w:rsidR="00173173" w:rsidRDefault="00173173" w:rsidP="00173173">
      <w:pPr>
        <w:numPr>
          <w:ilvl w:val="0"/>
          <w:numId w:val="53"/>
        </w:numPr>
        <w:spacing w:after="0"/>
        <w:rPr>
          <w:rFonts w:ascii="Times New Roman" w:hAnsi="Times New Roman" w:cs="Times New Roman"/>
          <w:sz w:val="24"/>
          <w:szCs w:val="24"/>
          <w:lang w:val="en-IN"/>
        </w:rPr>
      </w:pPr>
      <w:r w:rsidRPr="00173173">
        <w:rPr>
          <w:rFonts w:ascii="Times New Roman" w:hAnsi="Times New Roman" w:cs="Times New Roman"/>
          <w:b/>
          <w:bCs/>
          <w:sz w:val="24"/>
          <w:szCs w:val="24"/>
          <w:lang w:val="en-IN"/>
        </w:rPr>
        <w:t>Storage:</w:t>
      </w:r>
      <w:r w:rsidRPr="00173173">
        <w:rPr>
          <w:rFonts w:ascii="Times New Roman" w:hAnsi="Times New Roman" w:cs="Times New Roman"/>
          <w:sz w:val="24"/>
          <w:szCs w:val="24"/>
          <w:lang w:val="en-IN"/>
        </w:rPr>
        <w:t> Students must use USB drives or college network storage to save their work</w:t>
      </w:r>
    </w:p>
    <w:p w14:paraId="3D4558CF" w14:textId="77777777" w:rsidR="001F585B" w:rsidRPr="001F585B" w:rsidRDefault="001F585B" w:rsidP="001F585B">
      <w:pPr>
        <w:spacing w:after="0"/>
        <w:rPr>
          <w:rFonts w:ascii="Times New Roman" w:hAnsi="Times New Roman" w:cs="Times New Roman"/>
          <w:sz w:val="24"/>
          <w:szCs w:val="24"/>
          <w:lang w:val="en-IN"/>
        </w:rPr>
      </w:pPr>
      <w:r w:rsidRPr="001F585B">
        <w:rPr>
          <w:rFonts w:ascii="Times New Roman" w:hAnsi="Times New Roman" w:cs="Times New Roman"/>
          <w:b/>
          <w:bCs/>
          <w:sz w:val="24"/>
          <w:szCs w:val="24"/>
          <w:lang w:val="en-IN"/>
        </w:rPr>
        <w:lastRenderedPageBreak/>
        <w:t>CIE (Continuous Internal Evaluation) – 60 Marks Distribution:</w:t>
      </w:r>
    </w:p>
    <w:p w14:paraId="286CDDA2" w14:textId="77777777" w:rsidR="001F585B" w:rsidRPr="001F585B" w:rsidRDefault="001F585B" w:rsidP="001F585B">
      <w:pPr>
        <w:numPr>
          <w:ilvl w:val="0"/>
          <w:numId w:val="54"/>
        </w:numPr>
        <w:spacing w:after="0"/>
        <w:rPr>
          <w:rFonts w:ascii="Times New Roman" w:hAnsi="Times New Roman" w:cs="Times New Roman"/>
          <w:sz w:val="24"/>
          <w:szCs w:val="24"/>
          <w:lang w:val="en-IN"/>
        </w:rPr>
      </w:pPr>
      <w:r w:rsidRPr="001F585B">
        <w:rPr>
          <w:rFonts w:ascii="Times New Roman" w:hAnsi="Times New Roman" w:cs="Times New Roman"/>
          <w:b/>
          <w:bCs/>
          <w:sz w:val="24"/>
          <w:szCs w:val="24"/>
          <w:lang w:val="en-IN"/>
        </w:rPr>
        <w:t>Lab Records &amp; Submissions:</w:t>
      </w:r>
      <w:r w:rsidRPr="001F585B">
        <w:rPr>
          <w:rFonts w:ascii="Times New Roman" w:hAnsi="Times New Roman" w:cs="Times New Roman"/>
          <w:sz w:val="24"/>
          <w:szCs w:val="24"/>
          <w:lang w:val="en-IN"/>
        </w:rPr>
        <w:t> 30 Marks</w:t>
      </w:r>
      <w:r w:rsidRPr="001F585B">
        <w:rPr>
          <w:rFonts w:ascii="Times New Roman" w:hAnsi="Times New Roman" w:cs="Times New Roman"/>
          <w:sz w:val="24"/>
          <w:szCs w:val="24"/>
          <w:lang w:val="en-IN"/>
        </w:rPr>
        <w:br/>
      </w:r>
      <w:r w:rsidRPr="001F585B">
        <w:rPr>
          <w:rFonts w:ascii="Times New Roman" w:hAnsi="Times New Roman" w:cs="Times New Roman"/>
          <w:i/>
          <w:iCs/>
          <w:sz w:val="24"/>
          <w:szCs w:val="24"/>
          <w:lang w:val="en-IN"/>
        </w:rPr>
        <w:t>(Timely submission, completeness, neatness, and correctness of practical exercises)</w:t>
      </w:r>
    </w:p>
    <w:p w14:paraId="737F60EC" w14:textId="77777777" w:rsidR="001F585B" w:rsidRPr="001F585B" w:rsidRDefault="001F585B" w:rsidP="001F585B">
      <w:pPr>
        <w:numPr>
          <w:ilvl w:val="0"/>
          <w:numId w:val="54"/>
        </w:numPr>
        <w:spacing w:after="0"/>
        <w:rPr>
          <w:rFonts w:ascii="Times New Roman" w:hAnsi="Times New Roman" w:cs="Times New Roman"/>
          <w:sz w:val="24"/>
          <w:szCs w:val="24"/>
          <w:lang w:val="en-IN"/>
        </w:rPr>
      </w:pPr>
      <w:r w:rsidRPr="001F585B">
        <w:rPr>
          <w:rFonts w:ascii="Times New Roman" w:hAnsi="Times New Roman" w:cs="Times New Roman"/>
          <w:b/>
          <w:bCs/>
          <w:sz w:val="24"/>
          <w:szCs w:val="24"/>
          <w:lang w:val="en-IN"/>
        </w:rPr>
        <w:t>Viva / Oral Examination:</w:t>
      </w:r>
      <w:r w:rsidRPr="001F585B">
        <w:rPr>
          <w:rFonts w:ascii="Times New Roman" w:hAnsi="Times New Roman" w:cs="Times New Roman"/>
          <w:sz w:val="24"/>
          <w:szCs w:val="24"/>
          <w:lang w:val="en-IN"/>
        </w:rPr>
        <w:t> 10 Marks</w:t>
      </w:r>
      <w:r w:rsidRPr="001F585B">
        <w:rPr>
          <w:rFonts w:ascii="Times New Roman" w:hAnsi="Times New Roman" w:cs="Times New Roman"/>
          <w:sz w:val="24"/>
          <w:szCs w:val="24"/>
          <w:lang w:val="en-IN"/>
        </w:rPr>
        <w:br/>
      </w:r>
      <w:r w:rsidRPr="001F585B">
        <w:rPr>
          <w:rFonts w:ascii="Times New Roman" w:hAnsi="Times New Roman" w:cs="Times New Roman"/>
          <w:i/>
          <w:iCs/>
          <w:sz w:val="24"/>
          <w:szCs w:val="24"/>
          <w:lang w:val="en-IN"/>
        </w:rPr>
        <w:t>(Understanding of concepts, ability to explain steps, and respond to questions)</w:t>
      </w:r>
    </w:p>
    <w:p w14:paraId="78B62C1A" w14:textId="77777777" w:rsidR="001F585B" w:rsidRPr="001F585B" w:rsidRDefault="001F585B" w:rsidP="001F585B">
      <w:pPr>
        <w:numPr>
          <w:ilvl w:val="0"/>
          <w:numId w:val="54"/>
        </w:numPr>
        <w:spacing w:after="0"/>
        <w:rPr>
          <w:rFonts w:ascii="Times New Roman" w:hAnsi="Times New Roman" w:cs="Times New Roman"/>
          <w:sz w:val="24"/>
          <w:szCs w:val="24"/>
          <w:lang w:val="en-IN"/>
        </w:rPr>
      </w:pPr>
      <w:r w:rsidRPr="001F585B">
        <w:rPr>
          <w:rFonts w:ascii="Times New Roman" w:hAnsi="Times New Roman" w:cs="Times New Roman"/>
          <w:b/>
          <w:bCs/>
          <w:sz w:val="24"/>
          <w:szCs w:val="24"/>
          <w:lang w:val="en-IN"/>
        </w:rPr>
        <w:t>Internal Test:</w:t>
      </w:r>
      <w:r w:rsidRPr="001F585B">
        <w:rPr>
          <w:rFonts w:ascii="Times New Roman" w:hAnsi="Times New Roman" w:cs="Times New Roman"/>
          <w:sz w:val="24"/>
          <w:szCs w:val="24"/>
          <w:lang w:val="en-IN"/>
        </w:rPr>
        <w:t> 20 Marks</w:t>
      </w:r>
      <w:r w:rsidRPr="001F585B">
        <w:rPr>
          <w:rFonts w:ascii="Times New Roman" w:hAnsi="Times New Roman" w:cs="Times New Roman"/>
          <w:sz w:val="24"/>
          <w:szCs w:val="24"/>
          <w:lang w:val="en-IN"/>
        </w:rPr>
        <w:br/>
      </w:r>
      <w:r w:rsidRPr="001F585B">
        <w:rPr>
          <w:rFonts w:ascii="Times New Roman" w:hAnsi="Times New Roman" w:cs="Times New Roman"/>
          <w:i/>
          <w:iCs/>
          <w:sz w:val="24"/>
          <w:szCs w:val="24"/>
          <w:lang w:val="en-IN"/>
        </w:rPr>
        <w:t>(Written test based on lab exercises and theoretical concepts covered in lectures)</w:t>
      </w:r>
    </w:p>
    <w:p w14:paraId="5E04A911" w14:textId="77777777" w:rsidR="000C5EFF" w:rsidRDefault="000C5EFF" w:rsidP="00925775">
      <w:pPr>
        <w:spacing w:after="160" w:line="240" w:lineRule="auto"/>
        <w:jc w:val="center"/>
        <w:rPr>
          <w:rFonts w:ascii="Times New Roman" w:hAnsi="Times New Roman" w:cs="Times New Roman"/>
          <w:b/>
          <w:bCs/>
        </w:rPr>
      </w:pPr>
    </w:p>
    <w:p w14:paraId="106503FD" w14:textId="77777777" w:rsidR="00F02189" w:rsidRDefault="00F02189" w:rsidP="00274F48">
      <w:pPr>
        <w:spacing w:after="0" w:line="240" w:lineRule="auto"/>
        <w:jc w:val="center"/>
        <w:rPr>
          <w:rFonts w:ascii="Times New Roman" w:hAnsi="Times New Roman" w:cs="Times New Roman"/>
          <w:b/>
          <w:bCs/>
          <w:sz w:val="24"/>
          <w:szCs w:val="24"/>
        </w:rPr>
      </w:pPr>
    </w:p>
    <w:p w14:paraId="2EFCCF85" w14:textId="77777777" w:rsidR="00F02189" w:rsidRDefault="00F02189" w:rsidP="00274F48">
      <w:pPr>
        <w:spacing w:after="0" w:line="240" w:lineRule="auto"/>
        <w:jc w:val="center"/>
        <w:rPr>
          <w:rFonts w:ascii="Times New Roman" w:hAnsi="Times New Roman" w:cs="Times New Roman"/>
          <w:b/>
          <w:bCs/>
          <w:sz w:val="24"/>
          <w:szCs w:val="24"/>
        </w:rPr>
      </w:pPr>
    </w:p>
    <w:p w14:paraId="4973B373" w14:textId="77777777" w:rsidR="00F02189" w:rsidRDefault="00F02189" w:rsidP="00274F48">
      <w:pPr>
        <w:spacing w:after="0" w:line="240" w:lineRule="auto"/>
        <w:jc w:val="center"/>
        <w:rPr>
          <w:rFonts w:ascii="Times New Roman" w:hAnsi="Times New Roman" w:cs="Times New Roman"/>
          <w:b/>
          <w:bCs/>
          <w:sz w:val="24"/>
          <w:szCs w:val="24"/>
        </w:rPr>
      </w:pPr>
    </w:p>
    <w:p w14:paraId="1267D178" w14:textId="77777777" w:rsidR="00F02189" w:rsidRDefault="00F02189" w:rsidP="00274F48">
      <w:pPr>
        <w:spacing w:after="0" w:line="240" w:lineRule="auto"/>
        <w:jc w:val="center"/>
        <w:rPr>
          <w:rFonts w:ascii="Times New Roman" w:hAnsi="Times New Roman" w:cs="Times New Roman"/>
          <w:b/>
          <w:bCs/>
          <w:sz w:val="24"/>
          <w:szCs w:val="24"/>
        </w:rPr>
      </w:pPr>
    </w:p>
    <w:p w14:paraId="096142D6" w14:textId="77777777" w:rsidR="00F02189" w:rsidRDefault="00F02189" w:rsidP="00274F48">
      <w:pPr>
        <w:spacing w:after="0" w:line="240" w:lineRule="auto"/>
        <w:jc w:val="center"/>
        <w:rPr>
          <w:rFonts w:ascii="Times New Roman" w:hAnsi="Times New Roman" w:cs="Times New Roman"/>
          <w:b/>
          <w:bCs/>
          <w:sz w:val="24"/>
          <w:szCs w:val="24"/>
        </w:rPr>
      </w:pPr>
    </w:p>
    <w:p w14:paraId="0B4E3AC2" w14:textId="77777777" w:rsidR="00F02189" w:rsidRDefault="00F02189" w:rsidP="00274F48">
      <w:pPr>
        <w:spacing w:after="0" w:line="240" w:lineRule="auto"/>
        <w:jc w:val="center"/>
        <w:rPr>
          <w:rFonts w:ascii="Times New Roman" w:hAnsi="Times New Roman" w:cs="Times New Roman"/>
          <w:b/>
          <w:bCs/>
          <w:sz w:val="24"/>
          <w:szCs w:val="24"/>
        </w:rPr>
      </w:pPr>
    </w:p>
    <w:p w14:paraId="12FF0725" w14:textId="77777777" w:rsidR="00F02189" w:rsidRDefault="00F02189" w:rsidP="00274F48">
      <w:pPr>
        <w:spacing w:after="0" w:line="240" w:lineRule="auto"/>
        <w:jc w:val="center"/>
        <w:rPr>
          <w:rFonts w:ascii="Times New Roman" w:hAnsi="Times New Roman" w:cs="Times New Roman"/>
          <w:b/>
          <w:bCs/>
          <w:sz w:val="24"/>
          <w:szCs w:val="24"/>
        </w:rPr>
      </w:pPr>
    </w:p>
    <w:p w14:paraId="124C43F5" w14:textId="77777777" w:rsidR="00F02189" w:rsidRDefault="00F02189" w:rsidP="00274F48">
      <w:pPr>
        <w:spacing w:after="0" w:line="240" w:lineRule="auto"/>
        <w:jc w:val="center"/>
        <w:rPr>
          <w:rFonts w:ascii="Times New Roman" w:hAnsi="Times New Roman" w:cs="Times New Roman"/>
          <w:b/>
          <w:bCs/>
          <w:sz w:val="24"/>
          <w:szCs w:val="24"/>
        </w:rPr>
      </w:pPr>
    </w:p>
    <w:p w14:paraId="7DA73501" w14:textId="77777777" w:rsidR="00F02189" w:rsidRDefault="00F02189" w:rsidP="00274F48">
      <w:pPr>
        <w:spacing w:after="0" w:line="240" w:lineRule="auto"/>
        <w:jc w:val="center"/>
        <w:rPr>
          <w:rFonts w:ascii="Times New Roman" w:hAnsi="Times New Roman" w:cs="Times New Roman"/>
          <w:b/>
          <w:bCs/>
          <w:sz w:val="24"/>
          <w:szCs w:val="24"/>
        </w:rPr>
      </w:pPr>
    </w:p>
    <w:p w14:paraId="04EEDA58" w14:textId="77777777" w:rsidR="00F02189" w:rsidRDefault="00F02189" w:rsidP="00274F48">
      <w:pPr>
        <w:spacing w:after="0" w:line="240" w:lineRule="auto"/>
        <w:jc w:val="center"/>
        <w:rPr>
          <w:rFonts w:ascii="Times New Roman" w:hAnsi="Times New Roman" w:cs="Times New Roman"/>
          <w:b/>
          <w:bCs/>
          <w:sz w:val="24"/>
          <w:szCs w:val="24"/>
        </w:rPr>
      </w:pPr>
    </w:p>
    <w:p w14:paraId="28B25C94" w14:textId="77777777" w:rsidR="00F02189" w:rsidRDefault="00F02189" w:rsidP="00274F48">
      <w:pPr>
        <w:spacing w:after="0" w:line="240" w:lineRule="auto"/>
        <w:jc w:val="center"/>
        <w:rPr>
          <w:rFonts w:ascii="Times New Roman" w:hAnsi="Times New Roman" w:cs="Times New Roman"/>
          <w:b/>
          <w:bCs/>
          <w:sz w:val="24"/>
          <w:szCs w:val="24"/>
        </w:rPr>
      </w:pPr>
    </w:p>
    <w:p w14:paraId="6C9398DF" w14:textId="77777777" w:rsidR="00F02189" w:rsidRDefault="00F02189" w:rsidP="00274F48">
      <w:pPr>
        <w:spacing w:after="0" w:line="240" w:lineRule="auto"/>
        <w:jc w:val="center"/>
        <w:rPr>
          <w:rFonts w:ascii="Times New Roman" w:hAnsi="Times New Roman" w:cs="Times New Roman"/>
          <w:b/>
          <w:bCs/>
          <w:sz w:val="24"/>
          <w:szCs w:val="24"/>
        </w:rPr>
      </w:pPr>
    </w:p>
    <w:p w14:paraId="7AD7CA37" w14:textId="77777777" w:rsidR="00F02189" w:rsidRDefault="00F02189" w:rsidP="00274F48">
      <w:pPr>
        <w:spacing w:after="0" w:line="240" w:lineRule="auto"/>
        <w:jc w:val="center"/>
        <w:rPr>
          <w:rFonts w:ascii="Times New Roman" w:hAnsi="Times New Roman" w:cs="Times New Roman"/>
          <w:b/>
          <w:bCs/>
          <w:sz w:val="24"/>
          <w:szCs w:val="24"/>
        </w:rPr>
      </w:pPr>
    </w:p>
    <w:p w14:paraId="0FDD1BDD" w14:textId="77777777" w:rsidR="00F02189" w:rsidRDefault="00F02189" w:rsidP="00274F48">
      <w:pPr>
        <w:spacing w:after="0" w:line="240" w:lineRule="auto"/>
        <w:jc w:val="center"/>
        <w:rPr>
          <w:rFonts w:ascii="Times New Roman" w:hAnsi="Times New Roman" w:cs="Times New Roman"/>
          <w:b/>
          <w:bCs/>
          <w:sz w:val="24"/>
          <w:szCs w:val="24"/>
        </w:rPr>
      </w:pPr>
    </w:p>
    <w:p w14:paraId="1E164DBF" w14:textId="77777777" w:rsidR="00F02189" w:rsidRDefault="00F02189" w:rsidP="00274F48">
      <w:pPr>
        <w:spacing w:after="0" w:line="240" w:lineRule="auto"/>
        <w:jc w:val="center"/>
        <w:rPr>
          <w:rFonts w:ascii="Times New Roman" w:hAnsi="Times New Roman" w:cs="Times New Roman"/>
          <w:b/>
          <w:bCs/>
          <w:sz w:val="24"/>
          <w:szCs w:val="24"/>
        </w:rPr>
      </w:pPr>
    </w:p>
    <w:p w14:paraId="2897E257" w14:textId="77777777" w:rsidR="00F02189" w:rsidRDefault="00F02189" w:rsidP="00274F48">
      <w:pPr>
        <w:spacing w:after="0" w:line="240" w:lineRule="auto"/>
        <w:jc w:val="center"/>
        <w:rPr>
          <w:rFonts w:ascii="Times New Roman" w:hAnsi="Times New Roman" w:cs="Times New Roman"/>
          <w:b/>
          <w:bCs/>
          <w:sz w:val="24"/>
          <w:szCs w:val="24"/>
        </w:rPr>
      </w:pPr>
    </w:p>
    <w:p w14:paraId="69E774DE" w14:textId="77777777" w:rsidR="00F02189" w:rsidRDefault="00F02189" w:rsidP="00274F48">
      <w:pPr>
        <w:spacing w:after="0" w:line="240" w:lineRule="auto"/>
        <w:jc w:val="center"/>
        <w:rPr>
          <w:rFonts w:ascii="Times New Roman" w:hAnsi="Times New Roman" w:cs="Times New Roman"/>
          <w:b/>
          <w:bCs/>
          <w:sz w:val="24"/>
          <w:szCs w:val="24"/>
        </w:rPr>
      </w:pPr>
    </w:p>
    <w:p w14:paraId="6C3BA752" w14:textId="77777777" w:rsidR="00F02189" w:rsidRDefault="00F02189" w:rsidP="00274F48">
      <w:pPr>
        <w:spacing w:after="0" w:line="240" w:lineRule="auto"/>
        <w:jc w:val="center"/>
        <w:rPr>
          <w:rFonts w:ascii="Times New Roman" w:hAnsi="Times New Roman" w:cs="Times New Roman"/>
          <w:b/>
          <w:bCs/>
          <w:sz w:val="24"/>
          <w:szCs w:val="24"/>
        </w:rPr>
      </w:pPr>
    </w:p>
    <w:p w14:paraId="528783F3" w14:textId="77777777" w:rsidR="00F02189" w:rsidRDefault="00F02189" w:rsidP="00274F48">
      <w:pPr>
        <w:spacing w:after="0" w:line="240" w:lineRule="auto"/>
        <w:jc w:val="center"/>
        <w:rPr>
          <w:rFonts w:ascii="Times New Roman" w:hAnsi="Times New Roman" w:cs="Times New Roman"/>
          <w:b/>
          <w:bCs/>
          <w:sz w:val="24"/>
          <w:szCs w:val="24"/>
        </w:rPr>
      </w:pPr>
    </w:p>
    <w:p w14:paraId="63C3E1B2" w14:textId="77777777" w:rsidR="00F02189" w:rsidRDefault="00F02189" w:rsidP="00274F48">
      <w:pPr>
        <w:spacing w:after="0" w:line="240" w:lineRule="auto"/>
        <w:jc w:val="center"/>
        <w:rPr>
          <w:rFonts w:ascii="Times New Roman" w:hAnsi="Times New Roman" w:cs="Times New Roman"/>
          <w:b/>
          <w:bCs/>
          <w:sz w:val="24"/>
          <w:szCs w:val="24"/>
        </w:rPr>
      </w:pPr>
    </w:p>
    <w:p w14:paraId="28485207" w14:textId="77777777" w:rsidR="00F02189" w:rsidRDefault="00F02189" w:rsidP="00274F48">
      <w:pPr>
        <w:spacing w:after="0" w:line="240" w:lineRule="auto"/>
        <w:jc w:val="center"/>
        <w:rPr>
          <w:rFonts w:ascii="Times New Roman" w:hAnsi="Times New Roman" w:cs="Times New Roman"/>
          <w:b/>
          <w:bCs/>
          <w:sz w:val="24"/>
          <w:szCs w:val="24"/>
        </w:rPr>
      </w:pPr>
    </w:p>
    <w:p w14:paraId="2F57170A" w14:textId="77777777" w:rsidR="00F02189" w:rsidRDefault="00F02189" w:rsidP="00274F48">
      <w:pPr>
        <w:spacing w:after="0" w:line="240" w:lineRule="auto"/>
        <w:jc w:val="center"/>
        <w:rPr>
          <w:rFonts w:ascii="Times New Roman" w:hAnsi="Times New Roman" w:cs="Times New Roman"/>
          <w:b/>
          <w:bCs/>
          <w:sz w:val="24"/>
          <w:szCs w:val="24"/>
        </w:rPr>
      </w:pPr>
    </w:p>
    <w:p w14:paraId="2D38820D" w14:textId="77777777" w:rsidR="00F02189" w:rsidRDefault="00F02189" w:rsidP="00274F48">
      <w:pPr>
        <w:spacing w:after="0" w:line="240" w:lineRule="auto"/>
        <w:jc w:val="center"/>
        <w:rPr>
          <w:rFonts w:ascii="Times New Roman" w:hAnsi="Times New Roman" w:cs="Times New Roman"/>
          <w:b/>
          <w:bCs/>
          <w:sz w:val="24"/>
          <w:szCs w:val="24"/>
        </w:rPr>
      </w:pPr>
    </w:p>
    <w:p w14:paraId="2100C74D" w14:textId="77777777" w:rsidR="008773C7" w:rsidRDefault="008773C7" w:rsidP="00274F48">
      <w:pPr>
        <w:spacing w:after="0" w:line="240" w:lineRule="auto"/>
        <w:jc w:val="center"/>
        <w:rPr>
          <w:rFonts w:ascii="Times New Roman" w:hAnsi="Times New Roman" w:cs="Times New Roman"/>
          <w:b/>
          <w:bCs/>
          <w:sz w:val="24"/>
          <w:szCs w:val="24"/>
        </w:rPr>
      </w:pPr>
    </w:p>
    <w:p w14:paraId="06699CF0" w14:textId="77777777" w:rsidR="008773C7" w:rsidRDefault="008773C7" w:rsidP="00274F48">
      <w:pPr>
        <w:spacing w:after="0" w:line="240" w:lineRule="auto"/>
        <w:jc w:val="center"/>
        <w:rPr>
          <w:rFonts w:ascii="Times New Roman" w:hAnsi="Times New Roman" w:cs="Times New Roman"/>
          <w:b/>
          <w:bCs/>
          <w:sz w:val="24"/>
          <w:szCs w:val="24"/>
        </w:rPr>
      </w:pPr>
    </w:p>
    <w:p w14:paraId="1A69A675" w14:textId="77777777" w:rsidR="008773C7" w:rsidRDefault="008773C7" w:rsidP="00274F48">
      <w:pPr>
        <w:spacing w:after="0" w:line="240" w:lineRule="auto"/>
        <w:jc w:val="center"/>
        <w:rPr>
          <w:rFonts w:ascii="Times New Roman" w:hAnsi="Times New Roman" w:cs="Times New Roman"/>
          <w:b/>
          <w:bCs/>
          <w:sz w:val="24"/>
          <w:szCs w:val="24"/>
        </w:rPr>
      </w:pPr>
    </w:p>
    <w:p w14:paraId="0B6AF196" w14:textId="77777777" w:rsidR="008773C7" w:rsidRDefault="008773C7" w:rsidP="00274F48">
      <w:pPr>
        <w:spacing w:after="0" w:line="240" w:lineRule="auto"/>
        <w:jc w:val="center"/>
        <w:rPr>
          <w:rFonts w:ascii="Times New Roman" w:hAnsi="Times New Roman" w:cs="Times New Roman"/>
          <w:b/>
          <w:bCs/>
          <w:sz w:val="24"/>
          <w:szCs w:val="24"/>
        </w:rPr>
      </w:pPr>
    </w:p>
    <w:p w14:paraId="6C8B0B3C" w14:textId="77777777" w:rsidR="008773C7" w:rsidRDefault="008773C7" w:rsidP="00274F48">
      <w:pPr>
        <w:spacing w:after="0" w:line="240" w:lineRule="auto"/>
        <w:jc w:val="center"/>
        <w:rPr>
          <w:rFonts w:ascii="Times New Roman" w:hAnsi="Times New Roman" w:cs="Times New Roman"/>
          <w:b/>
          <w:bCs/>
          <w:sz w:val="24"/>
          <w:szCs w:val="24"/>
        </w:rPr>
      </w:pPr>
    </w:p>
    <w:p w14:paraId="470C4895" w14:textId="77777777" w:rsidR="008773C7" w:rsidRDefault="008773C7" w:rsidP="00274F48">
      <w:pPr>
        <w:spacing w:after="0" w:line="240" w:lineRule="auto"/>
        <w:jc w:val="center"/>
        <w:rPr>
          <w:rFonts w:ascii="Times New Roman" w:hAnsi="Times New Roman" w:cs="Times New Roman"/>
          <w:b/>
          <w:bCs/>
          <w:sz w:val="24"/>
          <w:szCs w:val="24"/>
        </w:rPr>
      </w:pPr>
    </w:p>
    <w:p w14:paraId="4228F49E" w14:textId="77777777" w:rsidR="008773C7" w:rsidRDefault="008773C7" w:rsidP="00274F48">
      <w:pPr>
        <w:spacing w:after="0" w:line="240" w:lineRule="auto"/>
        <w:jc w:val="center"/>
        <w:rPr>
          <w:rFonts w:ascii="Times New Roman" w:hAnsi="Times New Roman" w:cs="Times New Roman"/>
          <w:b/>
          <w:bCs/>
          <w:sz w:val="24"/>
          <w:szCs w:val="24"/>
        </w:rPr>
      </w:pPr>
    </w:p>
    <w:p w14:paraId="1EF56638" w14:textId="77777777" w:rsidR="008773C7" w:rsidRDefault="008773C7" w:rsidP="00274F48">
      <w:pPr>
        <w:spacing w:after="0" w:line="240" w:lineRule="auto"/>
        <w:jc w:val="center"/>
        <w:rPr>
          <w:rFonts w:ascii="Times New Roman" w:hAnsi="Times New Roman" w:cs="Times New Roman"/>
          <w:b/>
          <w:bCs/>
          <w:sz w:val="24"/>
          <w:szCs w:val="24"/>
        </w:rPr>
      </w:pPr>
    </w:p>
    <w:p w14:paraId="2D1D22B5" w14:textId="77777777" w:rsidR="008773C7" w:rsidRDefault="008773C7" w:rsidP="00274F48">
      <w:pPr>
        <w:spacing w:after="0" w:line="240" w:lineRule="auto"/>
        <w:jc w:val="center"/>
        <w:rPr>
          <w:rFonts w:ascii="Times New Roman" w:hAnsi="Times New Roman" w:cs="Times New Roman"/>
          <w:b/>
          <w:bCs/>
          <w:sz w:val="24"/>
          <w:szCs w:val="24"/>
        </w:rPr>
      </w:pPr>
    </w:p>
    <w:p w14:paraId="2F5750E8" w14:textId="77777777" w:rsidR="008773C7" w:rsidRDefault="008773C7" w:rsidP="00274F48">
      <w:pPr>
        <w:spacing w:after="0" w:line="240" w:lineRule="auto"/>
        <w:jc w:val="center"/>
        <w:rPr>
          <w:rFonts w:ascii="Times New Roman" w:hAnsi="Times New Roman" w:cs="Times New Roman"/>
          <w:b/>
          <w:bCs/>
          <w:sz w:val="24"/>
          <w:szCs w:val="24"/>
        </w:rPr>
      </w:pPr>
    </w:p>
    <w:p w14:paraId="54AA8775" w14:textId="77777777" w:rsidR="00F02189" w:rsidRDefault="00F02189" w:rsidP="00274F48">
      <w:pPr>
        <w:spacing w:after="0" w:line="240" w:lineRule="auto"/>
        <w:jc w:val="center"/>
        <w:rPr>
          <w:rFonts w:ascii="Times New Roman" w:hAnsi="Times New Roman" w:cs="Times New Roman"/>
          <w:b/>
          <w:bCs/>
          <w:sz w:val="24"/>
          <w:szCs w:val="24"/>
        </w:rPr>
      </w:pPr>
    </w:p>
    <w:p w14:paraId="0EC32BB7" w14:textId="77777777" w:rsidR="00F02189" w:rsidRDefault="00F02189" w:rsidP="00274F48">
      <w:pPr>
        <w:spacing w:after="0" w:line="240" w:lineRule="auto"/>
        <w:jc w:val="center"/>
        <w:rPr>
          <w:rFonts w:ascii="Times New Roman" w:hAnsi="Times New Roman" w:cs="Times New Roman"/>
          <w:b/>
          <w:bCs/>
          <w:sz w:val="24"/>
          <w:szCs w:val="24"/>
        </w:rPr>
      </w:pPr>
    </w:p>
    <w:p w14:paraId="3151C38E" w14:textId="77777777" w:rsidR="00F02189" w:rsidRDefault="00F02189" w:rsidP="00274F48">
      <w:pPr>
        <w:spacing w:after="0" w:line="240" w:lineRule="auto"/>
        <w:jc w:val="center"/>
        <w:rPr>
          <w:rFonts w:ascii="Times New Roman" w:hAnsi="Times New Roman" w:cs="Times New Roman"/>
          <w:b/>
          <w:bCs/>
          <w:sz w:val="24"/>
          <w:szCs w:val="24"/>
        </w:rPr>
      </w:pPr>
    </w:p>
    <w:p w14:paraId="7DC8F067" w14:textId="7070C566" w:rsidR="00925775" w:rsidRPr="008773C7" w:rsidRDefault="00274F48" w:rsidP="00274F48">
      <w:pPr>
        <w:spacing w:after="0" w:line="240" w:lineRule="auto"/>
        <w:jc w:val="center"/>
        <w:rPr>
          <w:rFonts w:ascii="Times New Roman" w:hAnsi="Times New Roman" w:cs="Times New Roman"/>
          <w:b/>
          <w:bCs/>
          <w:sz w:val="24"/>
          <w:szCs w:val="24"/>
        </w:rPr>
      </w:pPr>
      <w:r w:rsidRPr="008773C7">
        <w:rPr>
          <w:rFonts w:ascii="Times New Roman" w:hAnsi="Times New Roman" w:cs="Times New Roman"/>
          <w:b/>
          <w:bCs/>
          <w:sz w:val="24"/>
          <w:szCs w:val="24"/>
        </w:rPr>
        <w:lastRenderedPageBreak/>
        <w:t>Model Question Papers</w:t>
      </w:r>
    </w:p>
    <w:p w14:paraId="26A3E09A"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State Board of Technical Education &amp; Training, Telangana</w:t>
      </w:r>
    </w:p>
    <w:p w14:paraId="77EC440A"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Diploma In Electrical &amp; Electronics Engineering</w:t>
      </w:r>
    </w:p>
    <w:p w14:paraId="3DFB3A81"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EE-110 – Fundamentals of Programming Lab</w:t>
      </w:r>
    </w:p>
    <w:p w14:paraId="71C4C370" w14:textId="28C7EED6" w:rsidR="00925775" w:rsidRPr="008773C7" w:rsidRDefault="00925775" w:rsidP="00274F48">
      <w:pPr>
        <w:spacing w:after="0" w:line="240" w:lineRule="auto"/>
        <w:jc w:val="center"/>
        <w:rPr>
          <w:rFonts w:ascii="Times New Roman" w:hAnsi="Times New Roman" w:cs="Times New Roman"/>
          <w:b/>
          <w:bCs/>
          <w:sz w:val="24"/>
          <w:szCs w:val="24"/>
        </w:rPr>
      </w:pPr>
      <w:r w:rsidRPr="008773C7">
        <w:rPr>
          <w:rFonts w:ascii="Times New Roman" w:hAnsi="Times New Roman" w:cs="Times New Roman"/>
          <w:b/>
          <w:bCs/>
          <w:sz w:val="24"/>
          <w:szCs w:val="24"/>
        </w:rPr>
        <w:t xml:space="preserve">I YEAR – MID – I </w:t>
      </w:r>
    </w:p>
    <w:p w14:paraId="248AA0A4" w14:textId="77777777" w:rsidR="00925775" w:rsidRPr="008773C7" w:rsidRDefault="00925775" w:rsidP="00925775">
      <w:pPr>
        <w:spacing w:after="160" w:line="240" w:lineRule="auto"/>
        <w:rPr>
          <w:rFonts w:ascii="Times New Roman" w:hAnsi="Times New Roman" w:cs="Times New Roman"/>
          <w:sz w:val="24"/>
          <w:szCs w:val="24"/>
        </w:rPr>
      </w:pPr>
      <w:r w:rsidRPr="008773C7">
        <w:rPr>
          <w:rFonts w:ascii="Times New Roman" w:hAnsi="Times New Roman" w:cs="Times New Roman"/>
          <w:b/>
          <w:bCs/>
          <w:sz w:val="24"/>
          <w:szCs w:val="24"/>
        </w:rPr>
        <w:t>Time:</w:t>
      </w:r>
      <w:r w:rsidRPr="008773C7">
        <w:rPr>
          <w:rFonts w:ascii="Times New Roman" w:hAnsi="Times New Roman" w:cs="Times New Roman"/>
          <w:sz w:val="24"/>
          <w:szCs w:val="24"/>
        </w:rPr>
        <w:t xml:space="preserve"> 1 Hour</w:t>
      </w:r>
      <w:r w:rsidRPr="008773C7">
        <w:rPr>
          <w:rFonts w:ascii="Times New Roman" w:hAnsi="Times New Roman" w:cs="Times New Roman"/>
          <w:sz w:val="24"/>
          <w:szCs w:val="24"/>
        </w:rPr>
        <w:br/>
      </w:r>
      <w:r w:rsidRPr="008773C7">
        <w:rPr>
          <w:rFonts w:ascii="Times New Roman" w:hAnsi="Times New Roman" w:cs="Times New Roman"/>
          <w:b/>
          <w:bCs/>
          <w:sz w:val="24"/>
          <w:szCs w:val="24"/>
        </w:rPr>
        <w:t>Marks:</w:t>
      </w:r>
      <w:r w:rsidRPr="008773C7">
        <w:rPr>
          <w:rFonts w:ascii="Times New Roman" w:hAnsi="Times New Roman" w:cs="Times New Roman"/>
          <w:sz w:val="24"/>
          <w:szCs w:val="24"/>
        </w:rPr>
        <w:t xml:space="preserve"> 20</w:t>
      </w:r>
    </w:p>
    <w:p w14:paraId="75417E47" w14:textId="77777777" w:rsidR="00925775" w:rsidRPr="008773C7" w:rsidRDefault="00925775" w:rsidP="00925775">
      <w:pPr>
        <w:spacing w:after="160" w:line="240" w:lineRule="auto"/>
        <w:rPr>
          <w:rFonts w:ascii="Times New Roman" w:hAnsi="Times New Roman" w:cs="Times New Roman"/>
          <w:sz w:val="24"/>
          <w:szCs w:val="24"/>
        </w:rPr>
      </w:pPr>
      <w:r w:rsidRPr="008773C7">
        <w:rPr>
          <w:rFonts w:ascii="Times New Roman" w:hAnsi="Times New Roman" w:cs="Times New Roman"/>
          <w:b/>
          <w:bCs/>
          <w:sz w:val="24"/>
          <w:szCs w:val="24"/>
        </w:rPr>
        <w:t>Answer ANY ONE question</w:t>
      </w:r>
      <w:r w:rsidRPr="008773C7">
        <w:rPr>
          <w:rFonts w:ascii="Times New Roman" w:hAnsi="Times New Roman" w:cs="Times New Roman"/>
          <w:sz w:val="24"/>
          <w:szCs w:val="24"/>
        </w:rPr>
        <w:br/>
      </w:r>
      <w:r w:rsidRPr="008773C7">
        <w:rPr>
          <w:rFonts w:ascii="Times New Roman" w:hAnsi="Times New Roman" w:cs="Times New Roman"/>
          <w:b/>
          <w:bCs/>
          <w:sz w:val="24"/>
          <w:szCs w:val="24"/>
        </w:rPr>
        <w:t>Each question carries TWENTY marks</w:t>
      </w:r>
      <w:r w:rsidRPr="008773C7">
        <w:rPr>
          <w:rFonts w:ascii="Times New Roman" w:hAnsi="Times New Roman" w:cs="Times New Roman"/>
          <w:sz w:val="24"/>
          <w:szCs w:val="24"/>
        </w:rPr>
        <w:br/>
      </w:r>
      <w:r w:rsidRPr="008773C7">
        <w:rPr>
          <w:rFonts w:ascii="Times New Roman" w:hAnsi="Times New Roman" w:cs="Times New Roman"/>
          <w:i/>
          <w:iCs/>
          <w:sz w:val="24"/>
          <w:szCs w:val="24"/>
        </w:rPr>
        <w:t>(1 × 20 = 20 Marks)</w:t>
      </w:r>
    </w:p>
    <w:p w14:paraId="6C966DAA"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w:t>
      </w:r>
      <w:r w:rsidRPr="008773C7">
        <w:rPr>
          <w:rFonts w:ascii="Times New Roman" w:hAnsi="Times New Roman" w:cs="Times New Roman"/>
          <w:b/>
          <w:bCs/>
          <w:sz w:val="24"/>
          <w:szCs w:val="24"/>
        </w:rPr>
        <w:t>starting MS-Word</w:t>
      </w:r>
      <w:r w:rsidRPr="008773C7">
        <w:rPr>
          <w:rFonts w:ascii="Times New Roman" w:hAnsi="Times New Roman" w:cs="Times New Roman"/>
          <w:sz w:val="24"/>
          <w:szCs w:val="24"/>
        </w:rPr>
        <w:t xml:space="preserve"> and identify the screen elements.</w:t>
      </w:r>
    </w:p>
    <w:p w14:paraId="61FA06F8"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Draw and explain the </w:t>
      </w:r>
      <w:r w:rsidRPr="008773C7">
        <w:rPr>
          <w:rFonts w:ascii="Times New Roman" w:hAnsi="Times New Roman" w:cs="Times New Roman"/>
          <w:b/>
          <w:bCs/>
          <w:sz w:val="24"/>
          <w:szCs w:val="24"/>
        </w:rPr>
        <w:t>groups and commands in Home tab</w:t>
      </w:r>
      <w:r w:rsidRPr="008773C7">
        <w:rPr>
          <w:rFonts w:ascii="Times New Roman" w:hAnsi="Times New Roman" w:cs="Times New Roman"/>
          <w:sz w:val="24"/>
          <w:szCs w:val="24"/>
        </w:rPr>
        <w:t xml:space="preserve"> under ribbon in MS-Word.</w:t>
      </w:r>
    </w:p>
    <w:p w14:paraId="4FEA4DCE"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w:t>
      </w:r>
      <w:r w:rsidRPr="008773C7">
        <w:rPr>
          <w:rFonts w:ascii="Times New Roman" w:hAnsi="Times New Roman" w:cs="Times New Roman"/>
          <w:b/>
          <w:bCs/>
          <w:sz w:val="24"/>
          <w:szCs w:val="24"/>
        </w:rPr>
        <w:t>text formatting and paragraph formatting</w:t>
      </w:r>
      <w:r w:rsidRPr="008773C7">
        <w:rPr>
          <w:rFonts w:ascii="Times New Roman" w:hAnsi="Times New Roman" w:cs="Times New Roman"/>
          <w:sz w:val="24"/>
          <w:szCs w:val="24"/>
        </w:rPr>
        <w:t xml:space="preserve"> in MS-Word.</w:t>
      </w:r>
    </w:p>
    <w:p w14:paraId="6AB7BF62"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the procedure for </w:t>
      </w:r>
      <w:r w:rsidRPr="008773C7">
        <w:rPr>
          <w:rFonts w:ascii="Times New Roman" w:hAnsi="Times New Roman" w:cs="Times New Roman"/>
          <w:b/>
          <w:bCs/>
          <w:sz w:val="24"/>
          <w:szCs w:val="24"/>
        </w:rPr>
        <w:t>spell checking</w:t>
      </w:r>
      <w:r w:rsidRPr="008773C7">
        <w:rPr>
          <w:rFonts w:ascii="Times New Roman" w:hAnsi="Times New Roman" w:cs="Times New Roman"/>
          <w:sz w:val="24"/>
          <w:szCs w:val="24"/>
        </w:rPr>
        <w:t xml:space="preserve"> and </w:t>
      </w:r>
      <w:r w:rsidRPr="008773C7">
        <w:rPr>
          <w:rFonts w:ascii="Times New Roman" w:hAnsi="Times New Roman" w:cs="Times New Roman"/>
          <w:b/>
          <w:bCs/>
          <w:sz w:val="24"/>
          <w:szCs w:val="24"/>
        </w:rPr>
        <w:t>grammar checking</w:t>
      </w:r>
      <w:r w:rsidRPr="008773C7">
        <w:rPr>
          <w:rFonts w:ascii="Times New Roman" w:hAnsi="Times New Roman" w:cs="Times New Roman"/>
          <w:sz w:val="24"/>
          <w:szCs w:val="24"/>
        </w:rPr>
        <w:t xml:space="preserve"> in MS-Word.</w:t>
      </w:r>
    </w:p>
    <w:p w14:paraId="263613DB"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w:t>
      </w:r>
      <w:r w:rsidRPr="008773C7">
        <w:rPr>
          <w:rFonts w:ascii="Times New Roman" w:hAnsi="Times New Roman" w:cs="Times New Roman"/>
          <w:b/>
          <w:bCs/>
          <w:sz w:val="24"/>
          <w:szCs w:val="24"/>
        </w:rPr>
        <w:t>page setup</w:t>
      </w:r>
      <w:r w:rsidRPr="008773C7">
        <w:rPr>
          <w:rFonts w:ascii="Times New Roman" w:hAnsi="Times New Roman" w:cs="Times New Roman"/>
          <w:sz w:val="24"/>
          <w:szCs w:val="24"/>
        </w:rPr>
        <w:t xml:space="preserve"> and </w:t>
      </w:r>
      <w:r w:rsidRPr="008773C7">
        <w:rPr>
          <w:rFonts w:ascii="Times New Roman" w:hAnsi="Times New Roman" w:cs="Times New Roman"/>
          <w:b/>
          <w:bCs/>
          <w:sz w:val="24"/>
          <w:szCs w:val="24"/>
        </w:rPr>
        <w:t>printing of documents</w:t>
      </w:r>
      <w:r w:rsidRPr="008773C7">
        <w:rPr>
          <w:rFonts w:ascii="Times New Roman" w:hAnsi="Times New Roman" w:cs="Times New Roman"/>
          <w:sz w:val="24"/>
          <w:szCs w:val="24"/>
        </w:rPr>
        <w:t xml:space="preserve"> in MS-Word.</w:t>
      </w:r>
    </w:p>
    <w:p w14:paraId="03A478B4"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the procedure for </w:t>
      </w:r>
      <w:r w:rsidRPr="008773C7">
        <w:rPr>
          <w:rFonts w:ascii="Times New Roman" w:hAnsi="Times New Roman" w:cs="Times New Roman"/>
          <w:b/>
          <w:bCs/>
          <w:sz w:val="24"/>
          <w:szCs w:val="24"/>
        </w:rPr>
        <w:t>mail merging</w:t>
      </w:r>
      <w:r w:rsidRPr="008773C7">
        <w:rPr>
          <w:rFonts w:ascii="Times New Roman" w:hAnsi="Times New Roman" w:cs="Times New Roman"/>
          <w:sz w:val="24"/>
          <w:szCs w:val="24"/>
        </w:rPr>
        <w:t xml:space="preserve"> in MS-Word.</w:t>
      </w:r>
    </w:p>
    <w:p w14:paraId="57B73116"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creating and formatting </w:t>
      </w:r>
      <w:r w:rsidRPr="008773C7">
        <w:rPr>
          <w:rFonts w:ascii="Times New Roman" w:hAnsi="Times New Roman" w:cs="Times New Roman"/>
          <w:b/>
          <w:bCs/>
          <w:sz w:val="24"/>
          <w:szCs w:val="24"/>
        </w:rPr>
        <w:t>tables</w:t>
      </w:r>
      <w:r w:rsidRPr="008773C7">
        <w:rPr>
          <w:rFonts w:ascii="Times New Roman" w:hAnsi="Times New Roman" w:cs="Times New Roman"/>
          <w:sz w:val="24"/>
          <w:szCs w:val="24"/>
        </w:rPr>
        <w:t xml:space="preserve"> in MS-Word.</w:t>
      </w:r>
    </w:p>
    <w:p w14:paraId="29E2EC77"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starting </w:t>
      </w:r>
      <w:r w:rsidRPr="008773C7">
        <w:rPr>
          <w:rFonts w:ascii="Times New Roman" w:hAnsi="Times New Roman" w:cs="Times New Roman"/>
          <w:b/>
          <w:bCs/>
          <w:sz w:val="24"/>
          <w:szCs w:val="24"/>
        </w:rPr>
        <w:t>MS-PowerPoint</w:t>
      </w:r>
      <w:r w:rsidRPr="008773C7">
        <w:rPr>
          <w:rFonts w:ascii="Times New Roman" w:hAnsi="Times New Roman" w:cs="Times New Roman"/>
          <w:sz w:val="24"/>
          <w:szCs w:val="24"/>
        </w:rPr>
        <w:t xml:space="preserve"> and identify the opening screen elements.</w:t>
      </w:r>
    </w:p>
    <w:p w14:paraId="0196520C"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creating a presentation and applying </w:t>
      </w:r>
      <w:r w:rsidRPr="008773C7">
        <w:rPr>
          <w:rFonts w:ascii="Times New Roman" w:hAnsi="Times New Roman" w:cs="Times New Roman"/>
          <w:b/>
          <w:bCs/>
          <w:sz w:val="24"/>
          <w:szCs w:val="24"/>
        </w:rPr>
        <w:t>slide transition effects</w:t>
      </w:r>
      <w:r w:rsidRPr="008773C7">
        <w:rPr>
          <w:rFonts w:ascii="Times New Roman" w:hAnsi="Times New Roman" w:cs="Times New Roman"/>
          <w:sz w:val="24"/>
          <w:szCs w:val="24"/>
        </w:rPr>
        <w:t>.</w:t>
      </w:r>
    </w:p>
    <w:p w14:paraId="7ED64E67" w14:textId="77777777" w:rsidR="00925775" w:rsidRPr="008773C7" w:rsidRDefault="00925775" w:rsidP="008773C7">
      <w:pPr>
        <w:numPr>
          <w:ilvl w:val="0"/>
          <w:numId w:val="24"/>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Demonstrate applying </w:t>
      </w:r>
      <w:r w:rsidRPr="008773C7">
        <w:rPr>
          <w:rFonts w:ascii="Times New Roman" w:hAnsi="Times New Roman" w:cs="Times New Roman"/>
          <w:b/>
          <w:bCs/>
          <w:sz w:val="24"/>
          <w:szCs w:val="24"/>
        </w:rPr>
        <w:t>animation effects</w:t>
      </w:r>
      <w:r w:rsidRPr="008773C7">
        <w:rPr>
          <w:rFonts w:ascii="Times New Roman" w:hAnsi="Times New Roman" w:cs="Times New Roman"/>
          <w:sz w:val="24"/>
          <w:szCs w:val="24"/>
        </w:rPr>
        <w:t xml:space="preserve"> and running a </w:t>
      </w:r>
      <w:r w:rsidRPr="008773C7">
        <w:rPr>
          <w:rFonts w:ascii="Times New Roman" w:hAnsi="Times New Roman" w:cs="Times New Roman"/>
          <w:b/>
          <w:bCs/>
          <w:sz w:val="24"/>
          <w:szCs w:val="24"/>
        </w:rPr>
        <w:t>slide show</w:t>
      </w:r>
      <w:r w:rsidRPr="008773C7">
        <w:rPr>
          <w:rFonts w:ascii="Times New Roman" w:hAnsi="Times New Roman" w:cs="Times New Roman"/>
          <w:sz w:val="24"/>
          <w:szCs w:val="24"/>
        </w:rPr>
        <w:t>.</w:t>
      </w:r>
    </w:p>
    <w:p w14:paraId="181DD6CD" w14:textId="77777777" w:rsidR="00925775" w:rsidRPr="008773C7" w:rsidRDefault="00925775" w:rsidP="00925775">
      <w:pPr>
        <w:spacing w:after="160" w:line="240" w:lineRule="auto"/>
        <w:jc w:val="center"/>
        <w:rPr>
          <w:rFonts w:ascii="Times New Roman" w:hAnsi="Times New Roman" w:cs="Times New Roman"/>
          <w:b/>
          <w:bCs/>
          <w:sz w:val="24"/>
          <w:szCs w:val="24"/>
        </w:rPr>
      </w:pPr>
    </w:p>
    <w:p w14:paraId="13D923C7"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4CE189E4"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0BAABB32"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28CC1D0C"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774C597E"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1E168620"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461396E6"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66AD84A5"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448CA4B4"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630FEEBF" w14:textId="77777777" w:rsidR="00F02189" w:rsidRPr="008773C7" w:rsidRDefault="00F02189" w:rsidP="00274F48">
      <w:pPr>
        <w:spacing w:after="0" w:line="240" w:lineRule="auto"/>
        <w:jc w:val="center"/>
        <w:rPr>
          <w:rFonts w:ascii="Times New Roman" w:hAnsi="Times New Roman" w:cs="Times New Roman"/>
          <w:b/>
          <w:bCs/>
          <w:sz w:val="24"/>
          <w:szCs w:val="24"/>
          <w:lang w:val="en-IN"/>
        </w:rPr>
      </w:pPr>
    </w:p>
    <w:p w14:paraId="0FEF9A41" w14:textId="2D04FF76"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lastRenderedPageBreak/>
        <w:t>State Board of Technical Education &amp; Training, Telangana</w:t>
      </w:r>
    </w:p>
    <w:p w14:paraId="75FD5CCB"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Diploma In Electrical &amp; Electronics Engineering</w:t>
      </w:r>
    </w:p>
    <w:p w14:paraId="13DDC5E5"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EE-110 – Fundamentals of Programming Lab</w:t>
      </w:r>
    </w:p>
    <w:p w14:paraId="685A852D" w14:textId="19224FD3" w:rsidR="00925775" w:rsidRPr="008773C7" w:rsidRDefault="00925775" w:rsidP="00274F48">
      <w:pPr>
        <w:spacing w:after="0" w:line="240" w:lineRule="auto"/>
        <w:jc w:val="center"/>
        <w:rPr>
          <w:rFonts w:ascii="Times New Roman" w:hAnsi="Times New Roman" w:cs="Times New Roman"/>
          <w:b/>
          <w:bCs/>
          <w:sz w:val="24"/>
          <w:szCs w:val="24"/>
        </w:rPr>
      </w:pPr>
      <w:r w:rsidRPr="008773C7">
        <w:rPr>
          <w:rFonts w:ascii="Times New Roman" w:hAnsi="Times New Roman" w:cs="Times New Roman"/>
          <w:b/>
          <w:bCs/>
          <w:sz w:val="24"/>
          <w:szCs w:val="24"/>
        </w:rPr>
        <w:t xml:space="preserve">I YEAR – MID – II </w:t>
      </w:r>
    </w:p>
    <w:p w14:paraId="73B3FED7" w14:textId="77777777" w:rsidR="00925775" w:rsidRPr="008773C7" w:rsidRDefault="00925775" w:rsidP="00925775">
      <w:pPr>
        <w:spacing w:after="160" w:line="240" w:lineRule="auto"/>
        <w:rPr>
          <w:rFonts w:ascii="Times New Roman" w:hAnsi="Times New Roman" w:cs="Times New Roman"/>
          <w:sz w:val="24"/>
          <w:szCs w:val="24"/>
        </w:rPr>
      </w:pPr>
      <w:r w:rsidRPr="008773C7">
        <w:rPr>
          <w:rFonts w:ascii="Times New Roman" w:hAnsi="Times New Roman" w:cs="Times New Roman"/>
          <w:b/>
          <w:bCs/>
          <w:sz w:val="24"/>
          <w:szCs w:val="24"/>
        </w:rPr>
        <w:t>Time:</w:t>
      </w:r>
      <w:r w:rsidRPr="008773C7">
        <w:rPr>
          <w:rFonts w:ascii="Times New Roman" w:hAnsi="Times New Roman" w:cs="Times New Roman"/>
          <w:sz w:val="24"/>
          <w:szCs w:val="24"/>
        </w:rPr>
        <w:t xml:space="preserve"> 1 Hour</w:t>
      </w:r>
      <w:r w:rsidRPr="008773C7">
        <w:rPr>
          <w:rFonts w:ascii="Times New Roman" w:hAnsi="Times New Roman" w:cs="Times New Roman"/>
          <w:sz w:val="24"/>
          <w:szCs w:val="24"/>
        </w:rPr>
        <w:br/>
      </w:r>
      <w:r w:rsidRPr="008773C7">
        <w:rPr>
          <w:rFonts w:ascii="Times New Roman" w:hAnsi="Times New Roman" w:cs="Times New Roman"/>
          <w:b/>
          <w:bCs/>
          <w:sz w:val="24"/>
          <w:szCs w:val="24"/>
        </w:rPr>
        <w:t>Marks:</w:t>
      </w:r>
      <w:r w:rsidRPr="008773C7">
        <w:rPr>
          <w:rFonts w:ascii="Times New Roman" w:hAnsi="Times New Roman" w:cs="Times New Roman"/>
          <w:sz w:val="24"/>
          <w:szCs w:val="24"/>
        </w:rPr>
        <w:t xml:space="preserve"> 20</w:t>
      </w:r>
    </w:p>
    <w:p w14:paraId="5B4462BC" w14:textId="1C62AAB2" w:rsidR="00925775" w:rsidRPr="008773C7" w:rsidRDefault="00925775" w:rsidP="00925775">
      <w:pPr>
        <w:spacing w:after="160" w:line="240" w:lineRule="auto"/>
        <w:rPr>
          <w:rFonts w:ascii="Times New Roman" w:hAnsi="Times New Roman" w:cs="Times New Roman"/>
          <w:sz w:val="24"/>
          <w:szCs w:val="24"/>
        </w:rPr>
      </w:pPr>
      <w:r w:rsidRPr="008773C7">
        <w:rPr>
          <w:rFonts w:ascii="Times New Roman" w:hAnsi="Times New Roman" w:cs="Times New Roman"/>
          <w:b/>
          <w:bCs/>
          <w:sz w:val="24"/>
          <w:szCs w:val="24"/>
        </w:rPr>
        <w:t>Answer ANY ONE question</w:t>
      </w:r>
      <w:r w:rsidRPr="008773C7">
        <w:rPr>
          <w:rFonts w:ascii="Times New Roman" w:hAnsi="Times New Roman" w:cs="Times New Roman"/>
          <w:sz w:val="24"/>
          <w:szCs w:val="24"/>
        </w:rPr>
        <w:br/>
      </w:r>
      <w:r w:rsidRPr="008773C7">
        <w:rPr>
          <w:rFonts w:ascii="Times New Roman" w:hAnsi="Times New Roman" w:cs="Times New Roman"/>
          <w:b/>
          <w:bCs/>
          <w:sz w:val="24"/>
          <w:szCs w:val="24"/>
        </w:rPr>
        <w:t>Each question carries TWENTY marks</w:t>
      </w:r>
      <w:r w:rsidR="000C5EFF" w:rsidRPr="008773C7">
        <w:rPr>
          <w:rFonts w:ascii="Times New Roman" w:hAnsi="Times New Roman" w:cs="Times New Roman"/>
          <w:b/>
          <w:bCs/>
          <w:sz w:val="24"/>
          <w:szCs w:val="24"/>
        </w:rPr>
        <w:t xml:space="preserve"> </w:t>
      </w:r>
      <w:r w:rsidRPr="008773C7">
        <w:rPr>
          <w:rFonts w:ascii="Times New Roman" w:hAnsi="Times New Roman" w:cs="Times New Roman"/>
          <w:i/>
          <w:iCs/>
          <w:sz w:val="24"/>
          <w:szCs w:val="24"/>
        </w:rPr>
        <w:t>(1 × 20 = 20 Marks)</w:t>
      </w:r>
    </w:p>
    <w:p w14:paraId="698C9E09"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to open </w:t>
      </w:r>
      <w:r w:rsidRPr="008773C7">
        <w:rPr>
          <w:rFonts w:ascii="Times New Roman" w:hAnsi="Times New Roman" w:cs="Times New Roman"/>
          <w:b/>
          <w:bCs/>
          <w:sz w:val="24"/>
          <w:szCs w:val="24"/>
        </w:rPr>
        <w:t>MS-Excel</w:t>
      </w:r>
      <w:r w:rsidRPr="008773C7">
        <w:rPr>
          <w:rFonts w:ascii="Times New Roman" w:hAnsi="Times New Roman" w:cs="Times New Roman"/>
          <w:sz w:val="24"/>
          <w:szCs w:val="24"/>
        </w:rPr>
        <w:t xml:space="preserve"> and draw and label the parts of the Excel window.</w:t>
      </w:r>
    </w:p>
    <w:p w14:paraId="5297B402"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Draw and explain the </w:t>
      </w:r>
      <w:r w:rsidRPr="008773C7">
        <w:rPr>
          <w:rFonts w:ascii="Times New Roman" w:hAnsi="Times New Roman" w:cs="Times New Roman"/>
          <w:b/>
          <w:bCs/>
          <w:sz w:val="24"/>
          <w:szCs w:val="24"/>
        </w:rPr>
        <w:t>groups and commands in Home tab</w:t>
      </w:r>
      <w:r w:rsidRPr="008773C7">
        <w:rPr>
          <w:rFonts w:ascii="Times New Roman" w:hAnsi="Times New Roman" w:cs="Times New Roman"/>
          <w:sz w:val="24"/>
          <w:szCs w:val="24"/>
        </w:rPr>
        <w:t xml:space="preserve"> of MS-Excel.</w:t>
      </w:r>
    </w:p>
    <w:p w14:paraId="20E18A6B"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for </w:t>
      </w:r>
      <w:r w:rsidRPr="008773C7">
        <w:rPr>
          <w:rFonts w:ascii="Times New Roman" w:hAnsi="Times New Roman" w:cs="Times New Roman"/>
          <w:b/>
          <w:bCs/>
          <w:sz w:val="24"/>
          <w:szCs w:val="24"/>
        </w:rPr>
        <w:t>entering and formatting data</w:t>
      </w:r>
      <w:r w:rsidRPr="008773C7">
        <w:rPr>
          <w:rFonts w:ascii="Times New Roman" w:hAnsi="Times New Roman" w:cs="Times New Roman"/>
          <w:sz w:val="24"/>
          <w:szCs w:val="24"/>
        </w:rPr>
        <w:t xml:space="preserve"> in an Excel worksheet.</w:t>
      </w:r>
    </w:p>
    <w:p w14:paraId="0787EE9C"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to use </w:t>
      </w:r>
      <w:r w:rsidRPr="008773C7">
        <w:rPr>
          <w:rFonts w:ascii="Times New Roman" w:hAnsi="Times New Roman" w:cs="Times New Roman"/>
          <w:b/>
          <w:bCs/>
          <w:sz w:val="24"/>
          <w:szCs w:val="24"/>
        </w:rPr>
        <w:t>formulas and basic functions</w:t>
      </w:r>
      <w:r w:rsidRPr="008773C7">
        <w:rPr>
          <w:rFonts w:ascii="Times New Roman" w:hAnsi="Times New Roman" w:cs="Times New Roman"/>
          <w:sz w:val="24"/>
          <w:szCs w:val="24"/>
        </w:rPr>
        <w:t xml:space="preserve"> in MS-Excel.</w:t>
      </w:r>
    </w:p>
    <w:p w14:paraId="04D991F2"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for </w:t>
      </w:r>
      <w:r w:rsidRPr="008773C7">
        <w:rPr>
          <w:rFonts w:ascii="Times New Roman" w:hAnsi="Times New Roman" w:cs="Times New Roman"/>
          <w:b/>
          <w:bCs/>
          <w:sz w:val="24"/>
          <w:szCs w:val="24"/>
        </w:rPr>
        <w:t>creating charts</w:t>
      </w:r>
      <w:r w:rsidRPr="008773C7">
        <w:rPr>
          <w:rFonts w:ascii="Times New Roman" w:hAnsi="Times New Roman" w:cs="Times New Roman"/>
          <w:sz w:val="24"/>
          <w:szCs w:val="24"/>
        </w:rPr>
        <w:t xml:space="preserve"> in MS-Excel.</w:t>
      </w:r>
    </w:p>
    <w:p w14:paraId="29C09807"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for </w:t>
      </w:r>
      <w:r w:rsidRPr="008773C7">
        <w:rPr>
          <w:rFonts w:ascii="Times New Roman" w:hAnsi="Times New Roman" w:cs="Times New Roman"/>
          <w:b/>
          <w:bCs/>
          <w:sz w:val="24"/>
          <w:szCs w:val="24"/>
        </w:rPr>
        <w:t>printing a worksheet</w:t>
      </w:r>
      <w:r w:rsidRPr="008773C7">
        <w:rPr>
          <w:rFonts w:ascii="Times New Roman" w:hAnsi="Times New Roman" w:cs="Times New Roman"/>
          <w:sz w:val="24"/>
          <w:szCs w:val="24"/>
        </w:rPr>
        <w:t xml:space="preserve"> in MS-Excel.</w:t>
      </w:r>
    </w:p>
    <w:p w14:paraId="5C951756"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to </w:t>
      </w:r>
      <w:r w:rsidRPr="008773C7">
        <w:rPr>
          <w:rFonts w:ascii="Times New Roman" w:hAnsi="Times New Roman" w:cs="Times New Roman"/>
          <w:b/>
          <w:bCs/>
          <w:sz w:val="24"/>
          <w:szCs w:val="24"/>
        </w:rPr>
        <w:t>create a database</w:t>
      </w:r>
      <w:r w:rsidRPr="008773C7">
        <w:rPr>
          <w:rFonts w:ascii="Times New Roman" w:hAnsi="Times New Roman" w:cs="Times New Roman"/>
          <w:sz w:val="24"/>
          <w:szCs w:val="24"/>
        </w:rPr>
        <w:t xml:space="preserve"> in MS-Access.</w:t>
      </w:r>
    </w:p>
    <w:p w14:paraId="5EAD336E"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to create </w:t>
      </w:r>
      <w:r w:rsidRPr="008773C7">
        <w:rPr>
          <w:rFonts w:ascii="Times New Roman" w:hAnsi="Times New Roman" w:cs="Times New Roman"/>
          <w:b/>
          <w:bCs/>
          <w:sz w:val="24"/>
          <w:szCs w:val="24"/>
        </w:rPr>
        <w:t>tables using Design View</w:t>
      </w:r>
      <w:r w:rsidRPr="008773C7">
        <w:rPr>
          <w:rFonts w:ascii="Times New Roman" w:hAnsi="Times New Roman" w:cs="Times New Roman"/>
          <w:sz w:val="24"/>
          <w:szCs w:val="24"/>
        </w:rPr>
        <w:t xml:space="preserve"> in MS-Access.</w:t>
      </w:r>
    </w:p>
    <w:p w14:paraId="359AE019"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to create </w:t>
      </w:r>
      <w:r w:rsidRPr="008773C7">
        <w:rPr>
          <w:rFonts w:ascii="Times New Roman" w:hAnsi="Times New Roman" w:cs="Times New Roman"/>
          <w:b/>
          <w:bCs/>
          <w:sz w:val="24"/>
          <w:szCs w:val="24"/>
        </w:rPr>
        <w:t>forms and queries</w:t>
      </w:r>
      <w:r w:rsidRPr="008773C7">
        <w:rPr>
          <w:rFonts w:ascii="Times New Roman" w:hAnsi="Times New Roman" w:cs="Times New Roman"/>
          <w:sz w:val="24"/>
          <w:szCs w:val="24"/>
        </w:rPr>
        <w:t xml:space="preserve"> in MS-Access.</w:t>
      </w:r>
    </w:p>
    <w:p w14:paraId="1193F075" w14:textId="77777777" w:rsidR="00925775" w:rsidRPr="008773C7" w:rsidRDefault="00925775" w:rsidP="008773C7">
      <w:pPr>
        <w:numPr>
          <w:ilvl w:val="0"/>
          <w:numId w:val="25"/>
        </w:numPr>
        <w:spacing w:after="0" w:line="480" w:lineRule="auto"/>
        <w:rPr>
          <w:rFonts w:ascii="Times New Roman" w:hAnsi="Times New Roman" w:cs="Times New Roman"/>
          <w:sz w:val="24"/>
          <w:szCs w:val="24"/>
        </w:rPr>
      </w:pPr>
      <w:r w:rsidRPr="008773C7">
        <w:rPr>
          <w:rFonts w:ascii="Times New Roman" w:hAnsi="Times New Roman" w:cs="Times New Roman"/>
          <w:sz w:val="24"/>
          <w:szCs w:val="24"/>
        </w:rPr>
        <w:t xml:space="preserve">Write the procedure to create and print </w:t>
      </w:r>
      <w:r w:rsidRPr="008773C7">
        <w:rPr>
          <w:rFonts w:ascii="Times New Roman" w:hAnsi="Times New Roman" w:cs="Times New Roman"/>
          <w:b/>
          <w:bCs/>
          <w:sz w:val="24"/>
          <w:szCs w:val="24"/>
        </w:rPr>
        <w:t>reports</w:t>
      </w:r>
      <w:r w:rsidRPr="008773C7">
        <w:rPr>
          <w:rFonts w:ascii="Times New Roman" w:hAnsi="Times New Roman" w:cs="Times New Roman"/>
          <w:sz w:val="24"/>
          <w:szCs w:val="24"/>
        </w:rPr>
        <w:t xml:space="preserve"> in MS-Access.</w:t>
      </w:r>
    </w:p>
    <w:p w14:paraId="0054AD42" w14:textId="77777777" w:rsidR="00925775" w:rsidRPr="008773C7" w:rsidRDefault="00925775" w:rsidP="00925775">
      <w:pPr>
        <w:spacing w:after="160" w:line="240" w:lineRule="auto"/>
        <w:jc w:val="center"/>
        <w:rPr>
          <w:rFonts w:ascii="Times New Roman" w:hAnsi="Times New Roman" w:cs="Times New Roman"/>
          <w:b/>
          <w:bCs/>
          <w:sz w:val="24"/>
          <w:szCs w:val="24"/>
        </w:rPr>
      </w:pPr>
    </w:p>
    <w:p w14:paraId="2550EB0F" w14:textId="77777777" w:rsidR="00925775" w:rsidRPr="008773C7" w:rsidRDefault="00925775" w:rsidP="00925775">
      <w:pPr>
        <w:spacing w:after="160" w:line="240" w:lineRule="auto"/>
        <w:jc w:val="center"/>
        <w:rPr>
          <w:rFonts w:ascii="Times New Roman" w:hAnsi="Times New Roman" w:cs="Times New Roman"/>
          <w:b/>
          <w:bCs/>
          <w:sz w:val="24"/>
          <w:szCs w:val="24"/>
        </w:rPr>
      </w:pPr>
    </w:p>
    <w:p w14:paraId="08BF69AF" w14:textId="77777777" w:rsidR="00925775" w:rsidRPr="008773C7" w:rsidRDefault="00925775" w:rsidP="00925775">
      <w:pPr>
        <w:spacing w:after="160" w:line="240" w:lineRule="auto"/>
        <w:jc w:val="center"/>
        <w:rPr>
          <w:rFonts w:ascii="Times New Roman" w:hAnsi="Times New Roman" w:cs="Times New Roman"/>
          <w:b/>
          <w:bCs/>
          <w:sz w:val="24"/>
          <w:szCs w:val="24"/>
        </w:rPr>
      </w:pPr>
    </w:p>
    <w:p w14:paraId="4609C491" w14:textId="77777777" w:rsidR="00925775" w:rsidRPr="008773C7" w:rsidRDefault="00925775" w:rsidP="00925775">
      <w:pPr>
        <w:spacing w:after="160" w:line="240" w:lineRule="auto"/>
        <w:jc w:val="center"/>
        <w:rPr>
          <w:rFonts w:ascii="Times New Roman" w:hAnsi="Times New Roman" w:cs="Times New Roman"/>
          <w:b/>
          <w:bCs/>
          <w:sz w:val="24"/>
          <w:szCs w:val="24"/>
        </w:rPr>
      </w:pPr>
    </w:p>
    <w:p w14:paraId="07048D45" w14:textId="77777777" w:rsidR="00925775" w:rsidRPr="008773C7" w:rsidRDefault="00925775" w:rsidP="00925775">
      <w:pPr>
        <w:spacing w:after="160" w:line="240" w:lineRule="auto"/>
        <w:jc w:val="center"/>
        <w:rPr>
          <w:rFonts w:ascii="Times New Roman" w:hAnsi="Times New Roman" w:cs="Times New Roman"/>
          <w:b/>
          <w:bCs/>
          <w:sz w:val="24"/>
          <w:szCs w:val="24"/>
        </w:rPr>
      </w:pPr>
    </w:p>
    <w:p w14:paraId="6DAE13ED" w14:textId="77777777" w:rsidR="00925775" w:rsidRDefault="00925775" w:rsidP="00925775">
      <w:pPr>
        <w:spacing w:after="160" w:line="240" w:lineRule="auto"/>
        <w:jc w:val="center"/>
        <w:rPr>
          <w:rFonts w:ascii="Times New Roman" w:hAnsi="Times New Roman" w:cs="Times New Roman"/>
          <w:b/>
          <w:bCs/>
          <w:sz w:val="24"/>
          <w:szCs w:val="24"/>
        </w:rPr>
      </w:pPr>
    </w:p>
    <w:p w14:paraId="2D8BBC96" w14:textId="77777777" w:rsidR="00691BF0" w:rsidRDefault="00691BF0" w:rsidP="00925775">
      <w:pPr>
        <w:spacing w:after="160" w:line="240" w:lineRule="auto"/>
        <w:jc w:val="center"/>
        <w:rPr>
          <w:rFonts w:ascii="Times New Roman" w:hAnsi="Times New Roman" w:cs="Times New Roman"/>
          <w:b/>
          <w:bCs/>
          <w:sz w:val="24"/>
          <w:szCs w:val="24"/>
        </w:rPr>
      </w:pPr>
    </w:p>
    <w:p w14:paraId="6448F84E" w14:textId="77777777" w:rsidR="00691BF0" w:rsidRDefault="00691BF0" w:rsidP="00925775">
      <w:pPr>
        <w:spacing w:after="160" w:line="240" w:lineRule="auto"/>
        <w:jc w:val="center"/>
        <w:rPr>
          <w:rFonts w:ascii="Times New Roman" w:hAnsi="Times New Roman" w:cs="Times New Roman"/>
          <w:b/>
          <w:bCs/>
          <w:sz w:val="24"/>
          <w:szCs w:val="24"/>
        </w:rPr>
      </w:pPr>
    </w:p>
    <w:p w14:paraId="3DBF544B" w14:textId="77777777" w:rsidR="00691BF0" w:rsidRDefault="00691BF0" w:rsidP="00925775">
      <w:pPr>
        <w:spacing w:after="160" w:line="240" w:lineRule="auto"/>
        <w:jc w:val="center"/>
        <w:rPr>
          <w:rFonts w:ascii="Times New Roman" w:hAnsi="Times New Roman" w:cs="Times New Roman"/>
          <w:b/>
          <w:bCs/>
          <w:sz w:val="24"/>
          <w:szCs w:val="24"/>
        </w:rPr>
      </w:pPr>
    </w:p>
    <w:p w14:paraId="6E21308B" w14:textId="77777777" w:rsidR="00691BF0" w:rsidRPr="008773C7" w:rsidRDefault="00691BF0" w:rsidP="00925775">
      <w:pPr>
        <w:spacing w:after="160" w:line="240" w:lineRule="auto"/>
        <w:jc w:val="center"/>
        <w:rPr>
          <w:rFonts w:ascii="Times New Roman" w:hAnsi="Times New Roman" w:cs="Times New Roman"/>
          <w:b/>
          <w:bCs/>
          <w:sz w:val="24"/>
          <w:szCs w:val="24"/>
        </w:rPr>
      </w:pPr>
    </w:p>
    <w:p w14:paraId="3DFD9644"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lastRenderedPageBreak/>
        <w:t>State Board of Technical Education &amp; Training, Telangana</w:t>
      </w:r>
    </w:p>
    <w:p w14:paraId="447A91C2"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Diploma In Electrical &amp; Electronics Engineering</w:t>
      </w:r>
    </w:p>
    <w:p w14:paraId="2D369E43" w14:textId="77777777" w:rsidR="00274F48" w:rsidRPr="008773C7" w:rsidRDefault="00274F48" w:rsidP="00274F48">
      <w:pPr>
        <w:spacing w:after="0" w:line="240" w:lineRule="auto"/>
        <w:jc w:val="center"/>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EE-110 – Fundamentals of Programming Lab</w:t>
      </w:r>
    </w:p>
    <w:p w14:paraId="0E5E114D" w14:textId="46DB1938" w:rsidR="00925775" w:rsidRPr="008773C7" w:rsidRDefault="00925775" w:rsidP="00274F48">
      <w:pPr>
        <w:spacing w:after="0" w:line="240" w:lineRule="auto"/>
        <w:jc w:val="center"/>
        <w:rPr>
          <w:rFonts w:ascii="Times New Roman" w:hAnsi="Times New Roman" w:cs="Times New Roman"/>
          <w:b/>
          <w:bCs/>
          <w:sz w:val="24"/>
          <w:szCs w:val="24"/>
        </w:rPr>
      </w:pPr>
      <w:r w:rsidRPr="008773C7">
        <w:rPr>
          <w:rFonts w:ascii="Times New Roman" w:hAnsi="Times New Roman" w:cs="Times New Roman"/>
          <w:b/>
          <w:bCs/>
          <w:sz w:val="24"/>
          <w:szCs w:val="24"/>
        </w:rPr>
        <w:t xml:space="preserve">I YEAR – </w:t>
      </w:r>
      <w:r w:rsidR="00274F48" w:rsidRPr="008773C7">
        <w:rPr>
          <w:rFonts w:ascii="Times New Roman" w:hAnsi="Times New Roman" w:cs="Times New Roman"/>
          <w:b/>
          <w:bCs/>
          <w:sz w:val="24"/>
          <w:szCs w:val="24"/>
        </w:rPr>
        <w:t xml:space="preserve">End Examination </w:t>
      </w:r>
    </w:p>
    <w:p w14:paraId="49CA6AAC" w14:textId="77777777" w:rsidR="00925775" w:rsidRPr="008773C7" w:rsidRDefault="00925775" w:rsidP="00925775">
      <w:pPr>
        <w:spacing w:after="160" w:line="240" w:lineRule="auto"/>
        <w:rPr>
          <w:rFonts w:ascii="Times New Roman" w:hAnsi="Times New Roman" w:cs="Times New Roman"/>
          <w:b/>
          <w:bCs/>
          <w:sz w:val="24"/>
          <w:szCs w:val="24"/>
        </w:rPr>
      </w:pPr>
      <w:r w:rsidRPr="008773C7">
        <w:rPr>
          <w:rFonts w:ascii="Times New Roman" w:hAnsi="Times New Roman" w:cs="Times New Roman"/>
          <w:b/>
          <w:bCs/>
          <w:sz w:val="24"/>
          <w:szCs w:val="24"/>
        </w:rPr>
        <w:t>Time: 2 Hours</w:t>
      </w:r>
      <w:r w:rsidRPr="008773C7">
        <w:rPr>
          <w:rFonts w:ascii="Times New Roman" w:hAnsi="Times New Roman" w:cs="Times New Roman"/>
          <w:b/>
          <w:bCs/>
          <w:sz w:val="24"/>
          <w:szCs w:val="24"/>
        </w:rPr>
        <w:br/>
        <w:t>Marks: 40</w:t>
      </w:r>
    </w:p>
    <w:p w14:paraId="756B2F0F" w14:textId="77777777" w:rsidR="00925775" w:rsidRPr="008773C7" w:rsidRDefault="00925775" w:rsidP="00925775">
      <w:pPr>
        <w:spacing w:after="160" w:line="240" w:lineRule="auto"/>
        <w:rPr>
          <w:rFonts w:ascii="Times New Roman" w:hAnsi="Times New Roman" w:cs="Times New Roman"/>
          <w:b/>
          <w:bCs/>
          <w:sz w:val="24"/>
          <w:szCs w:val="24"/>
        </w:rPr>
      </w:pPr>
      <w:r w:rsidRPr="008773C7">
        <w:rPr>
          <w:rFonts w:ascii="Times New Roman" w:hAnsi="Times New Roman" w:cs="Times New Roman"/>
          <w:b/>
          <w:bCs/>
          <w:sz w:val="24"/>
          <w:szCs w:val="24"/>
        </w:rPr>
        <w:t>Answer ANY TWO questions</w:t>
      </w:r>
      <w:r w:rsidRPr="008773C7">
        <w:rPr>
          <w:rFonts w:ascii="Times New Roman" w:hAnsi="Times New Roman" w:cs="Times New Roman"/>
          <w:b/>
          <w:bCs/>
          <w:sz w:val="24"/>
          <w:szCs w:val="24"/>
        </w:rPr>
        <w:br/>
        <w:t>Each question carries TWENTY marks</w:t>
      </w:r>
      <w:r w:rsidRPr="008773C7">
        <w:rPr>
          <w:rFonts w:ascii="Times New Roman" w:hAnsi="Times New Roman" w:cs="Times New Roman"/>
          <w:b/>
          <w:bCs/>
          <w:sz w:val="24"/>
          <w:szCs w:val="24"/>
        </w:rPr>
        <w:br/>
      </w:r>
      <w:r w:rsidRPr="008773C7">
        <w:rPr>
          <w:rFonts w:ascii="Times New Roman" w:hAnsi="Times New Roman" w:cs="Times New Roman"/>
          <w:b/>
          <w:bCs/>
          <w:i/>
          <w:iCs/>
          <w:sz w:val="24"/>
          <w:szCs w:val="24"/>
        </w:rPr>
        <w:t>(2 × 20 = 40 Marks)</w:t>
      </w:r>
    </w:p>
    <w:p w14:paraId="2BF945D7"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for creating, saving, formatting, and printing a document in MS-Word.</w:t>
      </w:r>
    </w:p>
    <w:p w14:paraId="14F91875"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for spell checking and mail merging in MS-Word.</w:t>
      </w:r>
    </w:p>
    <w:p w14:paraId="332C01B1"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Draw and explain the groups and commands in Home tab under ribbon in MS-PowerPoint.</w:t>
      </w:r>
    </w:p>
    <w:p w14:paraId="3A49BE31"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for applying slide transitions and animation effects in PowerPoint.</w:t>
      </w:r>
    </w:p>
    <w:p w14:paraId="3A121DF1"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to open MS-Excel and explain worksheet elements.</w:t>
      </w:r>
    </w:p>
    <w:p w14:paraId="64136C9B"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for using formulas and creating charts in MS-Excel.</w:t>
      </w:r>
    </w:p>
    <w:p w14:paraId="583A7024"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to create tables, forms, and queries in MS-Access.</w:t>
      </w:r>
    </w:p>
    <w:p w14:paraId="54ECFC41"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Write the procedure for creating and printing reports in MS-Access.</w:t>
      </w:r>
    </w:p>
    <w:p w14:paraId="22962806" w14:textId="77777777" w:rsidR="00925775" w:rsidRPr="008773C7" w:rsidRDefault="00925775" w:rsidP="008773C7">
      <w:pPr>
        <w:numPr>
          <w:ilvl w:val="0"/>
          <w:numId w:val="26"/>
        </w:numPr>
        <w:spacing w:after="0" w:line="360" w:lineRule="auto"/>
        <w:ind w:left="714" w:hanging="357"/>
        <w:contextualSpacing/>
        <w:rPr>
          <w:rFonts w:ascii="Times New Roman" w:hAnsi="Times New Roman" w:cs="Times New Roman"/>
          <w:sz w:val="24"/>
          <w:szCs w:val="24"/>
        </w:rPr>
      </w:pPr>
      <w:r w:rsidRPr="008773C7">
        <w:rPr>
          <w:rFonts w:ascii="Times New Roman" w:hAnsi="Times New Roman" w:cs="Times New Roman"/>
          <w:sz w:val="24"/>
          <w:szCs w:val="24"/>
        </w:rPr>
        <w:t>Explain the steps involved in computational thinking with a simple example.</w:t>
      </w:r>
    </w:p>
    <w:p w14:paraId="5973FE62" w14:textId="210E980F" w:rsidR="00274F48" w:rsidRPr="008773C7" w:rsidRDefault="00CC45EB" w:rsidP="008773C7">
      <w:pPr>
        <w:spacing w:after="0" w:line="360" w:lineRule="auto"/>
        <w:ind w:left="357"/>
        <w:contextualSpacing/>
        <w:rPr>
          <w:rFonts w:ascii="Times New Roman" w:hAnsi="Times New Roman" w:cs="Times New Roman"/>
          <w:sz w:val="24"/>
          <w:szCs w:val="24"/>
          <w:lang w:val="en-IN"/>
        </w:rPr>
      </w:pPr>
      <w:r w:rsidRPr="008773C7">
        <w:rPr>
          <w:rFonts w:ascii="Times New Roman" w:hAnsi="Times New Roman" w:cs="Times New Roman"/>
          <w:sz w:val="24"/>
          <w:szCs w:val="24"/>
        </w:rPr>
        <w:t>10.</w:t>
      </w:r>
      <w:r w:rsidR="00925775" w:rsidRPr="008773C7">
        <w:rPr>
          <w:rFonts w:ascii="Times New Roman" w:hAnsi="Times New Roman" w:cs="Times New Roman"/>
          <w:sz w:val="24"/>
          <w:szCs w:val="24"/>
        </w:rPr>
        <w:t>Write a basic program to read two numbers and display their sum.</w:t>
      </w:r>
    </w:p>
    <w:p w14:paraId="6C6BA3F1" w14:textId="77777777" w:rsidR="00274F48" w:rsidRDefault="00274F48" w:rsidP="00FF4D92">
      <w:pPr>
        <w:spacing w:line="240" w:lineRule="auto"/>
        <w:jc w:val="center"/>
        <w:rPr>
          <w:rFonts w:ascii="Times New Roman" w:hAnsi="Times New Roman" w:cs="Times New Roman"/>
          <w:b/>
          <w:bCs/>
          <w:sz w:val="24"/>
          <w:szCs w:val="24"/>
          <w:lang w:val="en-IN"/>
        </w:rPr>
      </w:pPr>
    </w:p>
    <w:p w14:paraId="278F495F" w14:textId="77777777" w:rsidR="003E0C0A" w:rsidRDefault="003E0C0A" w:rsidP="00FF4D92">
      <w:pPr>
        <w:spacing w:line="240" w:lineRule="auto"/>
        <w:jc w:val="center"/>
        <w:rPr>
          <w:rFonts w:ascii="Times New Roman" w:hAnsi="Times New Roman" w:cs="Times New Roman"/>
          <w:b/>
          <w:bCs/>
          <w:sz w:val="24"/>
          <w:szCs w:val="24"/>
          <w:lang w:val="en-IN"/>
        </w:rPr>
      </w:pPr>
    </w:p>
    <w:p w14:paraId="462519B1" w14:textId="77777777" w:rsidR="003E0C0A" w:rsidRDefault="003E0C0A" w:rsidP="00FF4D92">
      <w:pPr>
        <w:spacing w:line="240" w:lineRule="auto"/>
        <w:jc w:val="center"/>
        <w:rPr>
          <w:rFonts w:ascii="Times New Roman" w:hAnsi="Times New Roman" w:cs="Times New Roman"/>
          <w:b/>
          <w:bCs/>
          <w:sz w:val="24"/>
          <w:szCs w:val="24"/>
          <w:lang w:val="en-IN"/>
        </w:rPr>
      </w:pPr>
    </w:p>
    <w:p w14:paraId="6B69F7F3" w14:textId="77777777" w:rsidR="003E0C0A" w:rsidRDefault="003E0C0A" w:rsidP="00FF4D92">
      <w:pPr>
        <w:spacing w:line="240" w:lineRule="auto"/>
        <w:jc w:val="center"/>
        <w:rPr>
          <w:rFonts w:ascii="Times New Roman" w:hAnsi="Times New Roman" w:cs="Times New Roman"/>
          <w:b/>
          <w:bCs/>
          <w:sz w:val="24"/>
          <w:szCs w:val="24"/>
          <w:lang w:val="en-IN"/>
        </w:rPr>
      </w:pPr>
    </w:p>
    <w:p w14:paraId="2AD8A2D1" w14:textId="77777777" w:rsidR="003E0C0A" w:rsidRDefault="003E0C0A" w:rsidP="00FF4D92">
      <w:pPr>
        <w:spacing w:line="240" w:lineRule="auto"/>
        <w:jc w:val="center"/>
        <w:rPr>
          <w:rFonts w:ascii="Times New Roman" w:hAnsi="Times New Roman" w:cs="Times New Roman"/>
          <w:b/>
          <w:bCs/>
          <w:sz w:val="24"/>
          <w:szCs w:val="24"/>
          <w:lang w:val="en-IN"/>
        </w:rPr>
      </w:pPr>
    </w:p>
    <w:p w14:paraId="775AC3A0" w14:textId="77777777" w:rsidR="003E0C0A" w:rsidRDefault="003E0C0A" w:rsidP="00FF4D92">
      <w:pPr>
        <w:spacing w:line="240" w:lineRule="auto"/>
        <w:jc w:val="center"/>
        <w:rPr>
          <w:rFonts w:ascii="Times New Roman" w:hAnsi="Times New Roman" w:cs="Times New Roman"/>
          <w:b/>
          <w:bCs/>
          <w:sz w:val="24"/>
          <w:szCs w:val="24"/>
          <w:lang w:val="en-IN"/>
        </w:rPr>
      </w:pPr>
    </w:p>
    <w:p w14:paraId="2A03B382" w14:textId="77777777" w:rsidR="003E0C0A" w:rsidRDefault="003E0C0A" w:rsidP="00FF4D92">
      <w:pPr>
        <w:spacing w:line="240" w:lineRule="auto"/>
        <w:jc w:val="center"/>
        <w:rPr>
          <w:rFonts w:ascii="Times New Roman" w:hAnsi="Times New Roman" w:cs="Times New Roman"/>
          <w:b/>
          <w:bCs/>
          <w:sz w:val="24"/>
          <w:szCs w:val="24"/>
          <w:lang w:val="en-IN"/>
        </w:rPr>
      </w:pPr>
    </w:p>
    <w:p w14:paraId="0524E4C0" w14:textId="77777777" w:rsidR="003E0C0A" w:rsidRDefault="003E0C0A" w:rsidP="00FF4D92">
      <w:pPr>
        <w:spacing w:line="240" w:lineRule="auto"/>
        <w:jc w:val="center"/>
        <w:rPr>
          <w:rFonts w:ascii="Times New Roman" w:hAnsi="Times New Roman" w:cs="Times New Roman"/>
          <w:b/>
          <w:bCs/>
          <w:sz w:val="24"/>
          <w:szCs w:val="24"/>
          <w:lang w:val="en-IN"/>
        </w:rPr>
      </w:pPr>
    </w:p>
    <w:p w14:paraId="0555E581" w14:textId="77777777" w:rsidR="003E0C0A" w:rsidRDefault="003E0C0A" w:rsidP="00FF4D92">
      <w:pPr>
        <w:spacing w:line="240" w:lineRule="auto"/>
        <w:jc w:val="center"/>
        <w:rPr>
          <w:rFonts w:ascii="Times New Roman" w:hAnsi="Times New Roman" w:cs="Times New Roman"/>
          <w:b/>
          <w:bCs/>
          <w:sz w:val="24"/>
          <w:szCs w:val="24"/>
          <w:lang w:val="en-IN"/>
        </w:rPr>
      </w:pPr>
    </w:p>
    <w:p w14:paraId="29A5B05A" w14:textId="77777777" w:rsidR="003E0C0A" w:rsidRDefault="003E0C0A" w:rsidP="00FF4D92">
      <w:pPr>
        <w:spacing w:line="240" w:lineRule="auto"/>
        <w:jc w:val="center"/>
        <w:rPr>
          <w:rFonts w:ascii="Times New Roman" w:hAnsi="Times New Roman" w:cs="Times New Roman"/>
          <w:b/>
          <w:bCs/>
          <w:sz w:val="24"/>
          <w:szCs w:val="24"/>
          <w:lang w:val="en-IN"/>
        </w:rPr>
      </w:pPr>
    </w:p>
    <w:p w14:paraId="62C489E8" w14:textId="77777777" w:rsidR="00B426AD" w:rsidRPr="008773C7" w:rsidRDefault="00B426AD" w:rsidP="008773C7">
      <w:pPr>
        <w:spacing w:after="0" w:line="240" w:lineRule="auto"/>
        <w:jc w:val="center"/>
        <w:rPr>
          <w:rFonts w:ascii="Times New Roman" w:hAnsi="Times New Roman" w:cs="Times New Roman"/>
          <w:b/>
          <w:bCs/>
          <w:sz w:val="28"/>
          <w:szCs w:val="28"/>
          <w:lang w:val="en-IN"/>
        </w:rPr>
      </w:pPr>
      <w:r w:rsidRPr="008773C7">
        <w:rPr>
          <w:rFonts w:ascii="Times New Roman" w:hAnsi="Times New Roman" w:cs="Times New Roman"/>
          <w:b/>
          <w:bCs/>
          <w:sz w:val="28"/>
          <w:szCs w:val="28"/>
          <w:lang w:val="en-IN"/>
        </w:rPr>
        <w:lastRenderedPageBreak/>
        <w:t>LAB SAFETY &amp; ETHICAL GUIDELINES</w:t>
      </w:r>
    </w:p>
    <w:p w14:paraId="28EB71A8" w14:textId="77777777" w:rsidR="00B426AD" w:rsidRPr="008773C7" w:rsidRDefault="00B426AD" w:rsidP="004D0C59">
      <w:pPr>
        <w:numPr>
          <w:ilvl w:val="0"/>
          <w:numId w:val="55"/>
        </w:numPr>
        <w:spacing w:after="0" w:line="240" w:lineRule="auto"/>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General Safety:</w:t>
      </w:r>
    </w:p>
    <w:p w14:paraId="6B7414D8"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Follow all instructions given by the lab instructor.</w:t>
      </w:r>
    </w:p>
    <w:p w14:paraId="5F508200"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Do not tamper with hardware, cables, or network connections.</w:t>
      </w:r>
    </w:p>
    <w:p w14:paraId="2E982A9E"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Keep food and drinks away from computer stations.</w:t>
      </w:r>
    </w:p>
    <w:p w14:paraId="1EA7C977" w14:textId="77777777" w:rsidR="00B426AD" w:rsidRPr="008773C7" w:rsidRDefault="00B426AD" w:rsidP="004D0C59">
      <w:pPr>
        <w:numPr>
          <w:ilvl w:val="0"/>
          <w:numId w:val="55"/>
        </w:numPr>
        <w:spacing w:after="0" w:line="240" w:lineRule="auto"/>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Software &amp; Data:</w:t>
      </w:r>
    </w:p>
    <w:p w14:paraId="25E89A72"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Do not install, modify, or delete any software without permission.</w:t>
      </w:r>
    </w:p>
    <w:p w14:paraId="6779D470"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Save your work regularly and maintain backups.</w:t>
      </w:r>
    </w:p>
    <w:p w14:paraId="47D7C266"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Use only authorized login credentials.</w:t>
      </w:r>
    </w:p>
    <w:p w14:paraId="3B49AA9B" w14:textId="77777777" w:rsidR="00B426AD" w:rsidRPr="008773C7" w:rsidRDefault="00B426AD" w:rsidP="004D0C59">
      <w:pPr>
        <w:numPr>
          <w:ilvl w:val="0"/>
          <w:numId w:val="55"/>
        </w:numPr>
        <w:spacing w:after="0" w:line="240" w:lineRule="auto"/>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Academic Integrity:</w:t>
      </w:r>
    </w:p>
    <w:p w14:paraId="1422D733"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All submitted work must be your own.</w:t>
      </w:r>
    </w:p>
    <w:p w14:paraId="17A67FAB"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Plagiarism or copying another student's work will result in disciplinary action.</w:t>
      </w:r>
    </w:p>
    <w:p w14:paraId="697C892D"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Collaborate respectfully during group activities.</w:t>
      </w:r>
    </w:p>
    <w:p w14:paraId="69A77D2E" w14:textId="77777777" w:rsidR="00B426AD" w:rsidRPr="008773C7" w:rsidRDefault="00B426AD" w:rsidP="004D0C59">
      <w:pPr>
        <w:numPr>
          <w:ilvl w:val="0"/>
          <w:numId w:val="55"/>
        </w:numPr>
        <w:spacing w:after="0" w:line="240" w:lineRule="auto"/>
        <w:rPr>
          <w:rFonts w:ascii="Times New Roman" w:hAnsi="Times New Roman" w:cs="Times New Roman"/>
          <w:b/>
          <w:bCs/>
          <w:sz w:val="24"/>
          <w:szCs w:val="24"/>
          <w:lang w:val="en-IN"/>
        </w:rPr>
      </w:pPr>
      <w:r w:rsidRPr="008773C7">
        <w:rPr>
          <w:rFonts w:ascii="Times New Roman" w:hAnsi="Times New Roman" w:cs="Times New Roman"/>
          <w:b/>
          <w:bCs/>
          <w:sz w:val="24"/>
          <w:szCs w:val="24"/>
          <w:lang w:val="en-IN"/>
        </w:rPr>
        <w:t>Lab Cleanliness:</w:t>
      </w:r>
    </w:p>
    <w:p w14:paraId="597A34E3"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Keep your workstation tidy.</w:t>
      </w:r>
    </w:p>
    <w:p w14:paraId="404BC6E0" w14:textId="77777777" w:rsidR="00B426AD"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Log out and shut down the computer properly at the end of each session.</w:t>
      </w:r>
    </w:p>
    <w:p w14:paraId="648D7CBC" w14:textId="77777777" w:rsidR="004D0C59" w:rsidRPr="008773C7" w:rsidRDefault="00B426AD" w:rsidP="004D0C59">
      <w:pPr>
        <w:numPr>
          <w:ilvl w:val="1"/>
          <w:numId w:val="55"/>
        </w:numPr>
        <w:spacing w:after="0" w:line="240" w:lineRule="auto"/>
        <w:rPr>
          <w:rFonts w:ascii="Times New Roman" w:hAnsi="Times New Roman" w:cs="Times New Roman"/>
          <w:sz w:val="24"/>
          <w:szCs w:val="24"/>
          <w:lang w:val="en-IN"/>
        </w:rPr>
      </w:pPr>
      <w:r w:rsidRPr="008773C7">
        <w:rPr>
          <w:rFonts w:ascii="Times New Roman" w:hAnsi="Times New Roman" w:cs="Times New Roman"/>
          <w:sz w:val="24"/>
          <w:szCs w:val="24"/>
          <w:lang w:val="en-IN"/>
        </w:rPr>
        <w:t>Report any technical issues to the lab assistant immediately.</w:t>
      </w:r>
    </w:p>
    <w:p w14:paraId="7C710F85" w14:textId="77777777" w:rsidR="004D0C59" w:rsidRPr="008773C7" w:rsidRDefault="004D0C59" w:rsidP="004D0C59">
      <w:pPr>
        <w:spacing w:after="0" w:line="240" w:lineRule="auto"/>
        <w:ind w:left="1440"/>
        <w:jc w:val="both"/>
        <w:rPr>
          <w:rFonts w:ascii="Times New Roman" w:hAnsi="Times New Roman" w:cs="Times New Roman"/>
          <w:sz w:val="24"/>
          <w:szCs w:val="24"/>
          <w:lang w:val="en-IN"/>
        </w:rPr>
      </w:pPr>
    </w:p>
    <w:p w14:paraId="3AB29762" w14:textId="4D07F05D" w:rsidR="004D0C59" w:rsidRPr="008773C7" w:rsidRDefault="004D0C59" w:rsidP="008773C7">
      <w:pPr>
        <w:spacing w:after="0" w:line="240" w:lineRule="auto"/>
        <w:jc w:val="center"/>
        <w:rPr>
          <w:rFonts w:ascii="Times New Roman" w:hAnsi="Times New Roman" w:cs="Times New Roman"/>
          <w:sz w:val="28"/>
          <w:szCs w:val="28"/>
          <w:lang w:val="en-IN"/>
        </w:rPr>
      </w:pPr>
      <w:r w:rsidRPr="008773C7">
        <w:rPr>
          <w:rFonts w:ascii="Times New Roman" w:eastAsia="Times New Roman" w:hAnsi="Times New Roman" w:cs="Times New Roman"/>
          <w:b/>
          <w:bCs/>
          <w:color w:val="0F1115"/>
          <w:sz w:val="28"/>
          <w:szCs w:val="28"/>
          <w:lang w:val="en-IN" w:eastAsia="en-IN"/>
        </w:rPr>
        <w:t xml:space="preserve">WEEKLY LAB SESSION PLAN (Total: </w:t>
      </w:r>
      <w:r w:rsidR="001C35B8">
        <w:rPr>
          <w:rFonts w:ascii="Times New Roman" w:eastAsia="Times New Roman" w:hAnsi="Times New Roman" w:cs="Times New Roman"/>
          <w:b/>
          <w:bCs/>
          <w:color w:val="0F1115"/>
          <w:sz w:val="28"/>
          <w:szCs w:val="28"/>
          <w:lang w:val="en-IN" w:eastAsia="en-IN"/>
        </w:rPr>
        <w:t>30</w:t>
      </w:r>
      <w:r w:rsidRPr="008773C7">
        <w:rPr>
          <w:rFonts w:ascii="Times New Roman" w:eastAsia="Times New Roman" w:hAnsi="Times New Roman" w:cs="Times New Roman"/>
          <w:b/>
          <w:bCs/>
          <w:color w:val="0F1115"/>
          <w:sz w:val="28"/>
          <w:szCs w:val="28"/>
          <w:lang w:val="en-IN" w:eastAsia="en-IN"/>
        </w:rPr>
        <w:t xml:space="preserve"> Weeks × </w:t>
      </w:r>
      <w:r w:rsidR="001C35B8">
        <w:rPr>
          <w:rFonts w:ascii="Times New Roman" w:eastAsia="Times New Roman" w:hAnsi="Times New Roman" w:cs="Times New Roman"/>
          <w:b/>
          <w:bCs/>
          <w:color w:val="0F1115"/>
          <w:sz w:val="28"/>
          <w:szCs w:val="28"/>
          <w:lang w:val="en-IN" w:eastAsia="en-IN"/>
        </w:rPr>
        <w:t>3</w:t>
      </w:r>
      <w:r w:rsidRPr="008773C7">
        <w:rPr>
          <w:rFonts w:ascii="Times New Roman" w:eastAsia="Times New Roman" w:hAnsi="Times New Roman" w:cs="Times New Roman"/>
          <w:b/>
          <w:bCs/>
          <w:color w:val="0F1115"/>
          <w:sz w:val="28"/>
          <w:szCs w:val="28"/>
          <w:lang w:val="en-IN" w:eastAsia="en-IN"/>
        </w:rPr>
        <w:t xml:space="preserve"> Hours/Week = 90 Periods)</w:t>
      </w:r>
    </w:p>
    <w:p w14:paraId="7FDFE75A" w14:textId="6400796D" w:rsidR="00B426AD" w:rsidRPr="008773C7" w:rsidRDefault="00B426AD" w:rsidP="00B426AD">
      <w:pPr>
        <w:spacing w:after="0" w:line="240" w:lineRule="auto"/>
        <w:jc w:val="both"/>
        <w:rPr>
          <w:rFonts w:ascii="Times New Roman" w:hAnsi="Times New Roman" w:cs="Times New Roman"/>
          <w:sz w:val="24"/>
          <w:szCs w:val="24"/>
          <w:lang w:val="en-IN"/>
        </w:rPr>
      </w:pPr>
    </w:p>
    <w:tbl>
      <w:tblPr>
        <w:tblW w:w="8780" w:type="dxa"/>
        <w:tblLook w:val="04A0" w:firstRow="1" w:lastRow="0" w:firstColumn="1" w:lastColumn="0" w:noHBand="0" w:noVBand="1"/>
      </w:tblPr>
      <w:tblGrid>
        <w:gridCol w:w="960"/>
        <w:gridCol w:w="3860"/>
        <w:gridCol w:w="3960"/>
      </w:tblGrid>
      <w:tr w:rsidR="004D0C59" w:rsidRPr="008773C7" w14:paraId="5595999A" w14:textId="77777777" w:rsidTr="004D0C59">
        <w:trPr>
          <w:trHeight w:val="702"/>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6C359ED" w14:textId="77777777" w:rsidR="004D0C59" w:rsidRPr="008773C7" w:rsidRDefault="004D0C59" w:rsidP="004D0C59">
            <w:pPr>
              <w:spacing w:after="0" w:line="240" w:lineRule="auto"/>
              <w:jc w:val="center"/>
              <w:rPr>
                <w:rFonts w:ascii="Times New Roman" w:eastAsia="Times New Roman" w:hAnsi="Times New Roman" w:cs="Times New Roman"/>
                <w:b/>
                <w:bCs/>
                <w:color w:val="000000"/>
                <w:sz w:val="24"/>
                <w:szCs w:val="24"/>
                <w:lang w:val="en-IN" w:eastAsia="en-IN"/>
              </w:rPr>
            </w:pPr>
            <w:r w:rsidRPr="008773C7">
              <w:rPr>
                <w:rFonts w:ascii="Times New Roman" w:eastAsia="Times New Roman" w:hAnsi="Times New Roman" w:cs="Times New Roman"/>
                <w:b/>
                <w:bCs/>
                <w:color w:val="000000"/>
                <w:sz w:val="24"/>
                <w:szCs w:val="24"/>
                <w:lang w:val="en-IN" w:eastAsia="en-IN"/>
              </w:rPr>
              <w:t>Weeks</w:t>
            </w:r>
          </w:p>
        </w:tc>
        <w:tc>
          <w:tcPr>
            <w:tcW w:w="3860" w:type="dxa"/>
            <w:tcBorders>
              <w:top w:val="single" w:sz="4" w:space="0" w:color="auto"/>
              <w:left w:val="nil"/>
              <w:bottom w:val="single" w:sz="4" w:space="0" w:color="auto"/>
              <w:right w:val="single" w:sz="4" w:space="0" w:color="auto"/>
            </w:tcBorders>
            <w:noWrap/>
            <w:vAlign w:val="center"/>
            <w:hideMark/>
          </w:tcPr>
          <w:p w14:paraId="4F5DA7C6" w14:textId="77777777" w:rsidR="004D0C59" w:rsidRPr="008773C7" w:rsidRDefault="004D0C59" w:rsidP="004D0C59">
            <w:pPr>
              <w:spacing w:after="0" w:line="240" w:lineRule="auto"/>
              <w:jc w:val="center"/>
              <w:rPr>
                <w:rFonts w:ascii="Times New Roman" w:eastAsia="Times New Roman" w:hAnsi="Times New Roman" w:cs="Times New Roman"/>
                <w:b/>
                <w:bCs/>
                <w:color w:val="000000"/>
                <w:sz w:val="24"/>
                <w:szCs w:val="24"/>
                <w:lang w:val="en-IN" w:eastAsia="en-IN"/>
              </w:rPr>
            </w:pPr>
            <w:r w:rsidRPr="008773C7">
              <w:rPr>
                <w:rFonts w:ascii="Times New Roman" w:eastAsia="Times New Roman" w:hAnsi="Times New Roman" w:cs="Times New Roman"/>
                <w:b/>
                <w:bCs/>
                <w:color w:val="000000"/>
                <w:sz w:val="24"/>
                <w:szCs w:val="24"/>
                <w:lang w:val="en-IN" w:eastAsia="en-IN"/>
              </w:rPr>
              <w:t>Topic</w:t>
            </w:r>
          </w:p>
        </w:tc>
        <w:tc>
          <w:tcPr>
            <w:tcW w:w="3960" w:type="dxa"/>
            <w:tcBorders>
              <w:top w:val="single" w:sz="4" w:space="0" w:color="auto"/>
              <w:left w:val="nil"/>
              <w:bottom w:val="single" w:sz="4" w:space="0" w:color="auto"/>
              <w:right w:val="single" w:sz="4" w:space="0" w:color="auto"/>
            </w:tcBorders>
            <w:vAlign w:val="center"/>
            <w:hideMark/>
          </w:tcPr>
          <w:p w14:paraId="56FA2621" w14:textId="77777777" w:rsidR="004D0C59" w:rsidRPr="008773C7" w:rsidRDefault="004D0C59" w:rsidP="004D0C59">
            <w:pPr>
              <w:spacing w:after="0" w:line="240" w:lineRule="auto"/>
              <w:jc w:val="center"/>
              <w:rPr>
                <w:rFonts w:ascii="Times New Roman" w:eastAsia="Times New Roman" w:hAnsi="Times New Roman" w:cs="Times New Roman"/>
                <w:b/>
                <w:bCs/>
                <w:color w:val="000000"/>
                <w:sz w:val="24"/>
                <w:szCs w:val="24"/>
                <w:lang w:val="en-IN" w:eastAsia="en-IN"/>
              </w:rPr>
            </w:pPr>
            <w:r w:rsidRPr="008773C7">
              <w:rPr>
                <w:rFonts w:ascii="Times New Roman" w:eastAsia="Times New Roman" w:hAnsi="Times New Roman" w:cs="Times New Roman"/>
                <w:b/>
                <w:bCs/>
                <w:color w:val="000000"/>
                <w:sz w:val="24"/>
                <w:szCs w:val="24"/>
                <w:lang w:val="en-IN" w:eastAsia="en-IN"/>
              </w:rPr>
              <w:t>Key Activities</w:t>
            </w:r>
          </w:p>
        </w:tc>
      </w:tr>
      <w:tr w:rsidR="004D0C59" w:rsidRPr="008773C7" w14:paraId="20F8AAAC" w14:textId="77777777" w:rsidTr="004D0C59">
        <w:trPr>
          <w:trHeight w:val="702"/>
        </w:trPr>
        <w:tc>
          <w:tcPr>
            <w:tcW w:w="960" w:type="dxa"/>
            <w:tcBorders>
              <w:top w:val="nil"/>
              <w:left w:val="single" w:sz="4" w:space="0" w:color="auto"/>
              <w:bottom w:val="single" w:sz="4" w:space="0" w:color="auto"/>
              <w:right w:val="single" w:sz="4" w:space="0" w:color="auto"/>
            </w:tcBorders>
            <w:noWrap/>
            <w:vAlign w:val="center"/>
            <w:hideMark/>
          </w:tcPr>
          <w:p w14:paraId="67328C13" w14:textId="3950DDEB"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1–</w:t>
            </w:r>
            <w:r w:rsidR="009B374F">
              <w:rPr>
                <w:rFonts w:ascii="Times New Roman" w:eastAsia="Times New Roman" w:hAnsi="Times New Roman" w:cs="Times New Roman"/>
                <w:color w:val="000000"/>
                <w:sz w:val="24"/>
                <w:szCs w:val="24"/>
                <w:lang w:val="en-IN" w:eastAsia="en-IN"/>
              </w:rPr>
              <w:t>6</w:t>
            </w:r>
          </w:p>
        </w:tc>
        <w:tc>
          <w:tcPr>
            <w:tcW w:w="3860" w:type="dxa"/>
            <w:tcBorders>
              <w:top w:val="nil"/>
              <w:left w:val="nil"/>
              <w:bottom w:val="single" w:sz="4" w:space="0" w:color="auto"/>
              <w:right w:val="single" w:sz="4" w:space="0" w:color="auto"/>
            </w:tcBorders>
            <w:noWrap/>
            <w:vAlign w:val="center"/>
            <w:hideMark/>
          </w:tcPr>
          <w:p w14:paraId="19349AA8"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MS Word Basics &amp; Advanced Features</w:t>
            </w:r>
          </w:p>
        </w:tc>
        <w:tc>
          <w:tcPr>
            <w:tcW w:w="3960" w:type="dxa"/>
            <w:tcBorders>
              <w:top w:val="nil"/>
              <w:left w:val="nil"/>
              <w:bottom w:val="single" w:sz="4" w:space="0" w:color="auto"/>
              <w:right w:val="single" w:sz="4" w:space="0" w:color="auto"/>
            </w:tcBorders>
            <w:vAlign w:val="center"/>
            <w:hideMark/>
          </w:tcPr>
          <w:p w14:paraId="121DEC23"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Document creation, formatting, tables, mail merge, page setup, printing</w:t>
            </w:r>
          </w:p>
        </w:tc>
      </w:tr>
      <w:tr w:rsidR="004D0C59" w:rsidRPr="008773C7" w14:paraId="588E712D" w14:textId="77777777" w:rsidTr="004D0C59">
        <w:trPr>
          <w:trHeight w:val="702"/>
        </w:trPr>
        <w:tc>
          <w:tcPr>
            <w:tcW w:w="960" w:type="dxa"/>
            <w:tcBorders>
              <w:top w:val="nil"/>
              <w:left w:val="single" w:sz="4" w:space="0" w:color="auto"/>
              <w:bottom w:val="single" w:sz="4" w:space="0" w:color="auto"/>
              <w:right w:val="single" w:sz="4" w:space="0" w:color="auto"/>
            </w:tcBorders>
            <w:noWrap/>
            <w:vAlign w:val="center"/>
            <w:hideMark/>
          </w:tcPr>
          <w:p w14:paraId="7EB8458C" w14:textId="5810F284" w:rsidR="004D0C59" w:rsidRPr="008773C7" w:rsidRDefault="009B374F" w:rsidP="004D0C59">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7</w:t>
            </w:r>
            <w:r w:rsidR="004D0C59" w:rsidRPr="008773C7">
              <w:rPr>
                <w:rFonts w:ascii="Times New Roman" w:eastAsia="Times New Roman" w:hAnsi="Times New Roman" w:cs="Times New Roman"/>
                <w:color w:val="000000"/>
                <w:sz w:val="24"/>
                <w:szCs w:val="24"/>
                <w:lang w:val="en-IN" w:eastAsia="en-IN"/>
              </w:rPr>
              <w:t>–</w:t>
            </w:r>
            <w:r>
              <w:rPr>
                <w:rFonts w:ascii="Times New Roman" w:eastAsia="Times New Roman" w:hAnsi="Times New Roman" w:cs="Times New Roman"/>
                <w:color w:val="000000"/>
                <w:sz w:val="24"/>
                <w:szCs w:val="24"/>
                <w:lang w:val="en-IN" w:eastAsia="en-IN"/>
              </w:rPr>
              <w:t>10</w:t>
            </w:r>
          </w:p>
        </w:tc>
        <w:tc>
          <w:tcPr>
            <w:tcW w:w="3860" w:type="dxa"/>
            <w:tcBorders>
              <w:top w:val="nil"/>
              <w:left w:val="nil"/>
              <w:bottom w:val="single" w:sz="4" w:space="0" w:color="auto"/>
              <w:right w:val="single" w:sz="4" w:space="0" w:color="auto"/>
            </w:tcBorders>
            <w:noWrap/>
            <w:vAlign w:val="center"/>
            <w:hideMark/>
          </w:tcPr>
          <w:p w14:paraId="7E510D7B"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MS PowerPoint Presentations</w:t>
            </w:r>
          </w:p>
        </w:tc>
        <w:tc>
          <w:tcPr>
            <w:tcW w:w="3960" w:type="dxa"/>
            <w:tcBorders>
              <w:top w:val="nil"/>
              <w:left w:val="nil"/>
              <w:bottom w:val="single" w:sz="4" w:space="0" w:color="auto"/>
              <w:right w:val="single" w:sz="4" w:space="0" w:color="auto"/>
            </w:tcBorders>
            <w:vAlign w:val="center"/>
            <w:hideMark/>
          </w:tcPr>
          <w:p w14:paraId="067F312E"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Create slides, insert media, apply transitions/animations, run slide shows</w:t>
            </w:r>
          </w:p>
        </w:tc>
      </w:tr>
      <w:tr w:rsidR="004D0C59" w:rsidRPr="008773C7" w14:paraId="19D4B5CC" w14:textId="77777777" w:rsidTr="004D0C59">
        <w:trPr>
          <w:trHeight w:val="702"/>
        </w:trPr>
        <w:tc>
          <w:tcPr>
            <w:tcW w:w="960" w:type="dxa"/>
            <w:tcBorders>
              <w:top w:val="nil"/>
              <w:left w:val="single" w:sz="4" w:space="0" w:color="auto"/>
              <w:bottom w:val="single" w:sz="4" w:space="0" w:color="auto"/>
              <w:right w:val="single" w:sz="4" w:space="0" w:color="auto"/>
            </w:tcBorders>
            <w:noWrap/>
            <w:vAlign w:val="center"/>
            <w:hideMark/>
          </w:tcPr>
          <w:p w14:paraId="6B989F6A" w14:textId="41E2AE41" w:rsidR="004D0C59" w:rsidRPr="008773C7" w:rsidRDefault="009B374F" w:rsidP="004D0C59">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11</w:t>
            </w:r>
            <w:r w:rsidR="004D0C59" w:rsidRPr="008773C7">
              <w:rPr>
                <w:rFonts w:ascii="Times New Roman" w:eastAsia="Times New Roman" w:hAnsi="Times New Roman" w:cs="Times New Roman"/>
                <w:color w:val="000000"/>
                <w:sz w:val="24"/>
                <w:szCs w:val="24"/>
                <w:lang w:val="en-IN" w:eastAsia="en-IN"/>
              </w:rPr>
              <w:t>–</w:t>
            </w:r>
            <w:r>
              <w:rPr>
                <w:rFonts w:ascii="Times New Roman" w:eastAsia="Times New Roman" w:hAnsi="Times New Roman" w:cs="Times New Roman"/>
                <w:color w:val="000000"/>
                <w:sz w:val="24"/>
                <w:szCs w:val="24"/>
                <w:lang w:val="en-IN" w:eastAsia="en-IN"/>
              </w:rPr>
              <w:t>1</w:t>
            </w:r>
            <w:r w:rsidR="004D0C59" w:rsidRPr="008773C7">
              <w:rPr>
                <w:rFonts w:ascii="Times New Roman" w:eastAsia="Times New Roman" w:hAnsi="Times New Roman" w:cs="Times New Roman"/>
                <w:color w:val="000000"/>
                <w:sz w:val="24"/>
                <w:szCs w:val="24"/>
                <w:lang w:val="en-IN" w:eastAsia="en-IN"/>
              </w:rPr>
              <w:t>8</w:t>
            </w:r>
          </w:p>
        </w:tc>
        <w:tc>
          <w:tcPr>
            <w:tcW w:w="3860" w:type="dxa"/>
            <w:tcBorders>
              <w:top w:val="nil"/>
              <w:left w:val="nil"/>
              <w:bottom w:val="single" w:sz="4" w:space="0" w:color="auto"/>
              <w:right w:val="single" w:sz="4" w:space="0" w:color="auto"/>
            </w:tcBorders>
            <w:noWrap/>
            <w:vAlign w:val="center"/>
            <w:hideMark/>
          </w:tcPr>
          <w:p w14:paraId="59289E11"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MS Excel Worksheets &amp; Charts</w:t>
            </w:r>
          </w:p>
        </w:tc>
        <w:tc>
          <w:tcPr>
            <w:tcW w:w="3960" w:type="dxa"/>
            <w:tcBorders>
              <w:top w:val="nil"/>
              <w:left w:val="nil"/>
              <w:bottom w:val="single" w:sz="4" w:space="0" w:color="auto"/>
              <w:right w:val="single" w:sz="4" w:space="0" w:color="auto"/>
            </w:tcBorders>
            <w:vAlign w:val="center"/>
            <w:hideMark/>
          </w:tcPr>
          <w:p w14:paraId="0644D60F"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Data entry, formulas/functions, charts, worksheet formatting</w:t>
            </w:r>
          </w:p>
        </w:tc>
      </w:tr>
      <w:tr w:rsidR="004D0C59" w:rsidRPr="008773C7" w14:paraId="451ECA2C" w14:textId="77777777" w:rsidTr="004D0C59">
        <w:trPr>
          <w:trHeight w:val="702"/>
        </w:trPr>
        <w:tc>
          <w:tcPr>
            <w:tcW w:w="960" w:type="dxa"/>
            <w:tcBorders>
              <w:top w:val="nil"/>
              <w:left w:val="single" w:sz="4" w:space="0" w:color="auto"/>
              <w:bottom w:val="single" w:sz="4" w:space="0" w:color="auto"/>
              <w:right w:val="single" w:sz="4" w:space="0" w:color="auto"/>
            </w:tcBorders>
            <w:noWrap/>
            <w:vAlign w:val="center"/>
            <w:hideMark/>
          </w:tcPr>
          <w:p w14:paraId="104F1D5E" w14:textId="2E451731" w:rsidR="004D0C59" w:rsidRPr="008773C7" w:rsidRDefault="009B374F" w:rsidP="004D0C59">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1</w:t>
            </w:r>
            <w:r w:rsidR="004D0C59" w:rsidRPr="008773C7">
              <w:rPr>
                <w:rFonts w:ascii="Times New Roman" w:eastAsia="Times New Roman" w:hAnsi="Times New Roman" w:cs="Times New Roman"/>
                <w:color w:val="000000"/>
                <w:sz w:val="24"/>
                <w:szCs w:val="24"/>
                <w:lang w:val="en-IN" w:eastAsia="en-IN"/>
              </w:rPr>
              <w:t>9–</w:t>
            </w:r>
            <w:r>
              <w:rPr>
                <w:rFonts w:ascii="Times New Roman" w:eastAsia="Times New Roman" w:hAnsi="Times New Roman" w:cs="Times New Roman"/>
                <w:color w:val="000000"/>
                <w:sz w:val="24"/>
                <w:szCs w:val="24"/>
                <w:lang w:val="en-IN" w:eastAsia="en-IN"/>
              </w:rPr>
              <w:t>24</w:t>
            </w:r>
          </w:p>
        </w:tc>
        <w:tc>
          <w:tcPr>
            <w:tcW w:w="3860" w:type="dxa"/>
            <w:tcBorders>
              <w:top w:val="nil"/>
              <w:left w:val="nil"/>
              <w:bottom w:val="single" w:sz="4" w:space="0" w:color="auto"/>
              <w:right w:val="single" w:sz="4" w:space="0" w:color="auto"/>
            </w:tcBorders>
            <w:noWrap/>
            <w:vAlign w:val="center"/>
            <w:hideMark/>
          </w:tcPr>
          <w:p w14:paraId="462652D9"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MS Access Database Management</w:t>
            </w:r>
          </w:p>
        </w:tc>
        <w:tc>
          <w:tcPr>
            <w:tcW w:w="3960" w:type="dxa"/>
            <w:tcBorders>
              <w:top w:val="nil"/>
              <w:left w:val="nil"/>
              <w:bottom w:val="single" w:sz="4" w:space="0" w:color="auto"/>
              <w:right w:val="single" w:sz="4" w:space="0" w:color="auto"/>
            </w:tcBorders>
            <w:vAlign w:val="center"/>
            <w:hideMark/>
          </w:tcPr>
          <w:p w14:paraId="47453569"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Create tables, forms, queries, reports; data entry and retrieval</w:t>
            </w:r>
          </w:p>
        </w:tc>
      </w:tr>
      <w:tr w:rsidR="004D0C59" w:rsidRPr="008773C7" w14:paraId="07115A56" w14:textId="77777777" w:rsidTr="004D0C59">
        <w:trPr>
          <w:trHeight w:val="702"/>
        </w:trPr>
        <w:tc>
          <w:tcPr>
            <w:tcW w:w="960" w:type="dxa"/>
            <w:tcBorders>
              <w:top w:val="nil"/>
              <w:left w:val="single" w:sz="4" w:space="0" w:color="auto"/>
              <w:bottom w:val="single" w:sz="4" w:space="0" w:color="auto"/>
              <w:right w:val="single" w:sz="4" w:space="0" w:color="auto"/>
            </w:tcBorders>
            <w:noWrap/>
            <w:vAlign w:val="center"/>
            <w:hideMark/>
          </w:tcPr>
          <w:p w14:paraId="493EC955" w14:textId="2D990418" w:rsidR="004D0C59" w:rsidRPr="008773C7" w:rsidRDefault="009B374F" w:rsidP="004D0C59">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25</w:t>
            </w:r>
            <w:r w:rsidR="004D0C59" w:rsidRPr="008773C7">
              <w:rPr>
                <w:rFonts w:ascii="Times New Roman" w:eastAsia="Times New Roman" w:hAnsi="Times New Roman" w:cs="Times New Roman"/>
                <w:color w:val="000000"/>
                <w:sz w:val="24"/>
                <w:szCs w:val="24"/>
                <w:lang w:val="en-IN" w:eastAsia="en-IN"/>
              </w:rPr>
              <w:t>–</w:t>
            </w:r>
            <w:r>
              <w:rPr>
                <w:rFonts w:ascii="Times New Roman" w:eastAsia="Times New Roman" w:hAnsi="Times New Roman" w:cs="Times New Roman"/>
                <w:color w:val="000000"/>
                <w:sz w:val="24"/>
                <w:szCs w:val="24"/>
                <w:lang w:val="en-IN" w:eastAsia="en-IN"/>
              </w:rPr>
              <w:t>28</w:t>
            </w:r>
          </w:p>
        </w:tc>
        <w:tc>
          <w:tcPr>
            <w:tcW w:w="3860" w:type="dxa"/>
            <w:tcBorders>
              <w:top w:val="nil"/>
              <w:left w:val="nil"/>
              <w:bottom w:val="single" w:sz="4" w:space="0" w:color="auto"/>
              <w:right w:val="single" w:sz="4" w:space="0" w:color="auto"/>
            </w:tcBorders>
            <w:noWrap/>
            <w:vAlign w:val="center"/>
            <w:hideMark/>
          </w:tcPr>
          <w:p w14:paraId="08BEA96F"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Computational Thinking &amp; Algorithms</w:t>
            </w:r>
          </w:p>
        </w:tc>
        <w:tc>
          <w:tcPr>
            <w:tcW w:w="3960" w:type="dxa"/>
            <w:tcBorders>
              <w:top w:val="nil"/>
              <w:left w:val="nil"/>
              <w:bottom w:val="single" w:sz="4" w:space="0" w:color="auto"/>
              <w:right w:val="single" w:sz="4" w:space="0" w:color="auto"/>
            </w:tcBorders>
            <w:vAlign w:val="center"/>
            <w:hideMark/>
          </w:tcPr>
          <w:p w14:paraId="1576BBDA"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Write algorithms, draw flowcharts, solve simple problems</w:t>
            </w:r>
          </w:p>
        </w:tc>
      </w:tr>
      <w:tr w:rsidR="004D0C59" w:rsidRPr="008773C7" w14:paraId="6763197A" w14:textId="77777777" w:rsidTr="004D0C59">
        <w:trPr>
          <w:trHeight w:val="702"/>
        </w:trPr>
        <w:tc>
          <w:tcPr>
            <w:tcW w:w="960" w:type="dxa"/>
            <w:tcBorders>
              <w:top w:val="nil"/>
              <w:left w:val="single" w:sz="4" w:space="0" w:color="auto"/>
              <w:bottom w:val="single" w:sz="4" w:space="0" w:color="auto"/>
              <w:right w:val="single" w:sz="4" w:space="0" w:color="auto"/>
            </w:tcBorders>
            <w:noWrap/>
            <w:vAlign w:val="center"/>
            <w:hideMark/>
          </w:tcPr>
          <w:p w14:paraId="3FC35B4D" w14:textId="04464570" w:rsidR="004D0C59" w:rsidRPr="008773C7" w:rsidRDefault="009B374F" w:rsidP="004D0C59">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29</w:t>
            </w:r>
            <w:r w:rsidR="004D0C59" w:rsidRPr="008773C7">
              <w:rPr>
                <w:rFonts w:ascii="Times New Roman" w:eastAsia="Times New Roman" w:hAnsi="Times New Roman" w:cs="Times New Roman"/>
                <w:color w:val="000000"/>
                <w:sz w:val="24"/>
                <w:szCs w:val="24"/>
                <w:lang w:val="en-IN" w:eastAsia="en-IN"/>
              </w:rPr>
              <w:t>–</w:t>
            </w:r>
            <w:r>
              <w:rPr>
                <w:rFonts w:ascii="Times New Roman" w:eastAsia="Times New Roman" w:hAnsi="Times New Roman" w:cs="Times New Roman"/>
                <w:color w:val="000000"/>
                <w:sz w:val="24"/>
                <w:szCs w:val="24"/>
                <w:lang w:val="en-IN" w:eastAsia="en-IN"/>
              </w:rPr>
              <w:t>30</w:t>
            </w:r>
          </w:p>
        </w:tc>
        <w:tc>
          <w:tcPr>
            <w:tcW w:w="3860" w:type="dxa"/>
            <w:tcBorders>
              <w:top w:val="nil"/>
              <w:left w:val="nil"/>
              <w:bottom w:val="single" w:sz="4" w:space="0" w:color="auto"/>
              <w:right w:val="single" w:sz="4" w:space="0" w:color="auto"/>
            </w:tcBorders>
            <w:noWrap/>
            <w:vAlign w:val="center"/>
            <w:hideMark/>
          </w:tcPr>
          <w:p w14:paraId="44926C71"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Basic Python Programming</w:t>
            </w:r>
          </w:p>
        </w:tc>
        <w:tc>
          <w:tcPr>
            <w:tcW w:w="3960" w:type="dxa"/>
            <w:tcBorders>
              <w:top w:val="nil"/>
              <w:left w:val="nil"/>
              <w:bottom w:val="single" w:sz="4" w:space="0" w:color="auto"/>
              <w:right w:val="single" w:sz="4" w:space="0" w:color="auto"/>
            </w:tcBorders>
            <w:vAlign w:val="center"/>
            <w:hideMark/>
          </w:tcPr>
          <w:p w14:paraId="4057123A" w14:textId="77777777" w:rsidR="004D0C59" w:rsidRPr="008773C7" w:rsidRDefault="004D0C59" w:rsidP="004D0C59">
            <w:pPr>
              <w:spacing w:after="0" w:line="240" w:lineRule="auto"/>
              <w:jc w:val="center"/>
              <w:rPr>
                <w:rFonts w:ascii="Times New Roman" w:eastAsia="Times New Roman" w:hAnsi="Times New Roman" w:cs="Times New Roman"/>
                <w:color w:val="000000"/>
                <w:sz w:val="24"/>
                <w:szCs w:val="24"/>
                <w:lang w:val="en-IN" w:eastAsia="en-IN"/>
              </w:rPr>
            </w:pPr>
            <w:r w:rsidRPr="008773C7">
              <w:rPr>
                <w:rFonts w:ascii="Times New Roman" w:eastAsia="Times New Roman" w:hAnsi="Times New Roman" w:cs="Times New Roman"/>
                <w:color w:val="000000"/>
                <w:sz w:val="24"/>
                <w:szCs w:val="24"/>
                <w:lang w:val="en-IN" w:eastAsia="en-IN"/>
              </w:rPr>
              <w:t>Write and run simple programs, use variables, I/O, debug errors</w:t>
            </w:r>
          </w:p>
        </w:tc>
      </w:tr>
    </w:tbl>
    <w:p w14:paraId="49D6C871" w14:textId="77777777" w:rsidR="00274F48" w:rsidRPr="008773C7" w:rsidRDefault="00274F48" w:rsidP="00B426AD">
      <w:pPr>
        <w:spacing w:line="240" w:lineRule="auto"/>
        <w:jc w:val="both"/>
        <w:rPr>
          <w:rFonts w:ascii="Times New Roman" w:hAnsi="Times New Roman" w:cs="Times New Roman"/>
          <w:b/>
          <w:bCs/>
          <w:sz w:val="24"/>
          <w:szCs w:val="24"/>
          <w:lang w:val="en-IN"/>
        </w:rPr>
      </w:pPr>
    </w:p>
    <w:p w14:paraId="678A62E2" w14:textId="77777777" w:rsidR="00274F48" w:rsidRPr="008773C7" w:rsidRDefault="00274F48" w:rsidP="00FF4D92">
      <w:pPr>
        <w:spacing w:line="240" w:lineRule="auto"/>
        <w:jc w:val="center"/>
        <w:rPr>
          <w:rFonts w:ascii="Times New Roman" w:hAnsi="Times New Roman" w:cs="Times New Roman"/>
          <w:b/>
          <w:bCs/>
          <w:sz w:val="24"/>
          <w:szCs w:val="24"/>
          <w:lang w:val="en-IN"/>
        </w:rPr>
      </w:pPr>
    </w:p>
    <w:p w14:paraId="7EA1F8BA" w14:textId="77777777" w:rsidR="00274F48" w:rsidRPr="008773C7" w:rsidRDefault="00274F48" w:rsidP="00FF4D92">
      <w:pPr>
        <w:spacing w:line="240" w:lineRule="auto"/>
        <w:jc w:val="center"/>
        <w:rPr>
          <w:rFonts w:ascii="Times New Roman" w:hAnsi="Times New Roman" w:cs="Times New Roman"/>
          <w:b/>
          <w:bCs/>
          <w:sz w:val="24"/>
          <w:szCs w:val="24"/>
          <w:lang w:val="en-IN"/>
        </w:rPr>
      </w:pPr>
    </w:p>
    <w:p w14:paraId="13E292C9" w14:textId="77777777" w:rsidR="00274F48" w:rsidRPr="008773C7" w:rsidRDefault="00274F48" w:rsidP="00FF4D92">
      <w:pPr>
        <w:spacing w:line="240" w:lineRule="auto"/>
        <w:jc w:val="center"/>
        <w:rPr>
          <w:rFonts w:ascii="Times New Roman" w:hAnsi="Times New Roman" w:cs="Times New Roman"/>
          <w:b/>
          <w:bCs/>
          <w:sz w:val="24"/>
          <w:szCs w:val="24"/>
          <w:lang w:val="en-IN"/>
        </w:rPr>
      </w:pPr>
    </w:p>
    <w:p w14:paraId="266BDB98" w14:textId="77777777" w:rsidR="00274F48" w:rsidRPr="008773C7" w:rsidRDefault="00274F48" w:rsidP="00FF4D92">
      <w:pPr>
        <w:spacing w:line="240" w:lineRule="auto"/>
        <w:jc w:val="center"/>
        <w:rPr>
          <w:rFonts w:ascii="Times New Roman" w:hAnsi="Times New Roman" w:cs="Times New Roman"/>
          <w:b/>
          <w:bCs/>
          <w:sz w:val="24"/>
          <w:szCs w:val="24"/>
          <w:lang w:val="en-IN"/>
        </w:rPr>
      </w:pPr>
    </w:p>
    <w:sectPr w:rsidR="00274F48" w:rsidRPr="008773C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A910CF"/>
    <w:multiLevelType w:val="multilevel"/>
    <w:tmpl w:val="2A3A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F70288"/>
    <w:multiLevelType w:val="multilevel"/>
    <w:tmpl w:val="A6605D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692EF6"/>
    <w:multiLevelType w:val="multilevel"/>
    <w:tmpl w:val="B2CA9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01162D"/>
    <w:multiLevelType w:val="multilevel"/>
    <w:tmpl w:val="E6A6F5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2F38DE"/>
    <w:multiLevelType w:val="multilevel"/>
    <w:tmpl w:val="BDBC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D71E6D"/>
    <w:multiLevelType w:val="multilevel"/>
    <w:tmpl w:val="E6EA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C1711D2"/>
    <w:multiLevelType w:val="multilevel"/>
    <w:tmpl w:val="AC223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A83A14"/>
    <w:multiLevelType w:val="multilevel"/>
    <w:tmpl w:val="C2CA65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CC0ED3"/>
    <w:multiLevelType w:val="multilevel"/>
    <w:tmpl w:val="AF084D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E4D5CF2"/>
    <w:multiLevelType w:val="multilevel"/>
    <w:tmpl w:val="092E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870308"/>
    <w:multiLevelType w:val="multilevel"/>
    <w:tmpl w:val="D994C5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39D20E9"/>
    <w:multiLevelType w:val="multilevel"/>
    <w:tmpl w:val="A406FEC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980507"/>
    <w:multiLevelType w:val="multilevel"/>
    <w:tmpl w:val="2A5E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337F63"/>
    <w:multiLevelType w:val="multilevel"/>
    <w:tmpl w:val="A6F0C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EC04C5"/>
    <w:multiLevelType w:val="multilevel"/>
    <w:tmpl w:val="726A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2007B3"/>
    <w:multiLevelType w:val="multilevel"/>
    <w:tmpl w:val="1FD20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351741"/>
    <w:multiLevelType w:val="multilevel"/>
    <w:tmpl w:val="94E216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01395C"/>
    <w:multiLevelType w:val="multilevel"/>
    <w:tmpl w:val="793A2E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4F642E"/>
    <w:multiLevelType w:val="multilevel"/>
    <w:tmpl w:val="03D6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7B1040"/>
    <w:multiLevelType w:val="multilevel"/>
    <w:tmpl w:val="1AEAD1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DCD5461"/>
    <w:multiLevelType w:val="multilevel"/>
    <w:tmpl w:val="BA3C3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E693311"/>
    <w:multiLevelType w:val="multilevel"/>
    <w:tmpl w:val="AE54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BA526E"/>
    <w:multiLevelType w:val="multilevel"/>
    <w:tmpl w:val="01E27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C467B6"/>
    <w:multiLevelType w:val="multilevel"/>
    <w:tmpl w:val="D6E6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E2237E"/>
    <w:multiLevelType w:val="multilevel"/>
    <w:tmpl w:val="8B0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715CE8"/>
    <w:multiLevelType w:val="multilevel"/>
    <w:tmpl w:val="CF628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381B54"/>
    <w:multiLevelType w:val="multilevel"/>
    <w:tmpl w:val="53E0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AD5DDB"/>
    <w:multiLevelType w:val="multilevel"/>
    <w:tmpl w:val="C452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944C23"/>
    <w:multiLevelType w:val="multilevel"/>
    <w:tmpl w:val="4046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0E7445"/>
    <w:multiLevelType w:val="multilevel"/>
    <w:tmpl w:val="A2C4D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8D2EDF"/>
    <w:multiLevelType w:val="multilevel"/>
    <w:tmpl w:val="A830D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BD6226D"/>
    <w:multiLevelType w:val="multilevel"/>
    <w:tmpl w:val="AB6A8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13A6332"/>
    <w:multiLevelType w:val="multilevel"/>
    <w:tmpl w:val="A850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6E37D9"/>
    <w:multiLevelType w:val="multilevel"/>
    <w:tmpl w:val="9DF65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4B0E15"/>
    <w:multiLevelType w:val="multilevel"/>
    <w:tmpl w:val="F058F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47C6691"/>
    <w:multiLevelType w:val="multilevel"/>
    <w:tmpl w:val="12209A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8B6FE3"/>
    <w:multiLevelType w:val="multilevel"/>
    <w:tmpl w:val="398E7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324698"/>
    <w:multiLevelType w:val="multilevel"/>
    <w:tmpl w:val="0A885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19794F"/>
    <w:multiLevelType w:val="multilevel"/>
    <w:tmpl w:val="5FD0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0C06799"/>
    <w:multiLevelType w:val="multilevel"/>
    <w:tmpl w:val="39247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0272B1"/>
    <w:multiLevelType w:val="multilevel"/>
    <w:tmpl w:val="A5DC6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6772056"/>
    <w:multiLevelType w:val="multilevel"/>
    <w:tmpl w:val="6B88C9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83628EE"/>
    <w:multiLevelType w:val="multilevel"/>
    <w:tmpl w:val="D9F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8F3E98"/>
    <w:multiLevelType w:val="multilevel"/>
    <w:tmpl w:val="423E9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B056B8"/>
    <w:multiLevelType w:val="multilevel"/>
    <w:tmpl w:val="3C1C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906760"/>
    <w:multiLevelType w:val="multilevel"/>
    <w:tmpl w:val="123E4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891241"/>
    <w:multiLevelType w:val="multilevel"/>
    <w:tmpl w:val="EAA8E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7964767">
    <w:abstractNumId w:val="8"/>
  </w:num>
  <w:num w:numId="2" w16cid:durableId="861239026">
    <w:abstractNumId w:val="6"/>
  </w:num>
  <w:num w:numId="3" w16cid:durableId="1021395706">
    <w:abstractNumId w:val="5"/>
  </w:num>
  <w:num w:numId="4" w16cid:durableId="2137485974">
    <w:abstractNumId w:val="4"/>
  </w:num>
  <w:num w:numId="5" w16cid:durableId="339239673">
    <w:abstractNumId w:val="7"/>
  </w:num>
  <w:num w:numId="6" w16cid:durableId="1756785830">
    <w:abstractNumId w:val="3"/>
  </w:num>
  <w:num w:numId="7" w16cid:durableId="47807745">
    <w:abstractNumId w:val="2"/>
  </w:num>
  <w:num w:numId="8" w16cid:durableId="528375921">
    <w:abstractNumId w:val="1"/>
  </w:num>
  <w:num w:numId="9" w16cid:durableId="1090463541">
    <w:abstractNumId w:val="0"/>
  </w:num>
  <w:num w:numId="10" w16cid:durableId="853419473">
    <w:abstractNumId w:val="9"/>
  </w:num>
  <w:num w:numId="11" w16cid:durableId="1197349325">
    <w:abstractNumId w:val="54"/>
  </w:num>
  <w:num w:numId="12" w16cid:durableId="2098362168">
    <w:abstractNumId w:val="53"/>
  </w:num>
  <w:num w:numId="13" w16cid:durableId="1863015337">
    <w:abstractNumId w:val="55"/>
  </w:num>
  <w:num w:numId="14" w16cid:durableId="1473016875">
    <w:abstractNumId w:val="34"/>
  </w:num>
  <w:num w:numId="15" w16cid:durableId="283006519">
    <w:abstractNumId w:val="48"/>
  </w:num>
  <w:num w:numId="16" w16cid:durableId="312221189">
    <w:abstractNumId w:val="32"/>
  </w:num>
  <w:num w:numId="17" w16cid:durableId="1602951164">
    <w:abstractNumId w:val="43"/>
  </w:num>
  <w:num w:numId="18" w16cid:durableId="1079670003">
    <w:abstractNumId w:val="42"/>
  </w:num>
  <w:num w:numId="19" w16cid:durableId="35813832">
    <w:abstractNumId w:val="49"/>
  </w:num>
  <w:num w:numId="20" w16cid:durableId="1862378">
    <w:abstractNumId w:val="30"/>
  </w:num>
  <w:num w:numId="21" w16cid:durableId="1117680424">
    <w:abstractNumId w:val="51"/>
  </w:num>
  <w:num w:numId="22" w16cid:durableId="1584757698">
    <w:abstractNumId w:val="23"/>
  </w:num>
  <w:num w:numId="23" w16cid:durableId="2117405090">
    <w:abstractNumId w:val="13"/>
  </w:num>
  <w:num w:numId="24" w16cid:durableId="405303209">
    <w:abstractNumId w:val="47"/>
  </w:num>
  <w:num w:numId="25" w16cid:durableId="846988832">
    <w:abstractNumId w:val="11"/>
  </w:num>
  <w:num w:numId="26" w16cid:durableId="109596543">
    <w:abstractNumId w:val="21"/>
  </w:num>
  <w:num w:numId="27" w16cid:durableId="1030572256">
    <w:abstractNumId w:val="18"/>
  </w:num>
  <w:num w:numId="28" w16cid:durableId="25107756">
    <w:abstractNumId w:val="35"/>
  </w:num>
  <w:num w:numId="29" w16cid:durableId="49429599">
    <w:abstractNumId w:val="41"/>
  </w:num>
  <w:num w:numId="30" w16cid:durableId="1653294652">
    <w:abstractNumId w:val="29"/>
  </w:num>
  <w:num w:numId="31" w16cid:durableId="1907454009">
    <w:abstractNumId w:val="25"/>
  </w:num>
  <w:num w:numId="32" w16cid:durableId="958803039">
    <w:abstractNumId w:val="20"/>
  </w:num>
  <w:num w:numId="33" w16cid:durableId="1969965316">
    <w:abstractNumId w:val="52"/>
  </w:num>
  <w:num w:numId="34" w16cid:durableId="487982613">
    <w:abstractNumId w:val="27"/>
  </w:num>
  <w:num w:numId="35" w16cid:durableId="246310937">
    <w:abstractNumId w:val="14"/>
  </w:num>
  <w:num w:numId="36" w16cid:durableId="1839079617">
    <w:abstractNumId w:val="40"/>
  </w:num>
  <w:num w:numId="37" w16cid:durableId="1229922404">
    <w:abstractNumId w:val="38"/>
  </w:num>
  <w:num w:numId="38" w16cid:durableId="873227913">
    <w:abstractNumId w:val="39"/>
  </w:num>
  <w:num w:numId="39" w16cid:durableId="9188195">
    <w:abstractNumId w:val="50"/>
  </w:num>
  <w:num w:numId="40" w16cid:durableId="1888368006">
    <w:abstractNumId w:val="16"/>
  </w:num>
  <w:num w:numId="41" w16cid:durableId="1700474651">
    <w:abstractNumId w:val="24"/>
  </w:num>
  <w:num w:numId="42" w16cid:durableId="1183325389">
    <w:abstractNumId w:val="46"/>
  </w:num>
  <w:num w:numId="43" w16cid:durableId="2082212679">
    <w:abstractNumId w:val="26"/>
  </w:num>
  <w:num w:numId="44" w16cid:durableId="339896758">
    <w:abstractNumId w:val="44"/>
  </w:num>
  <w:num w:numId="45" w16cid:durableId="421803112">
    <w:abstractNumId w:val="31"/>
  </w:num>
  <w:num w:numId="46" w16cid:durableId="530383865">
    <w:abstractNumId w:val="33"/>
  </w:num>
  <w:num w:numId="47" w16cid:durableId="238249995">
    <w:abstractNumId w:val="12"/>
  </w:num>
  <w:num w:numId="48" w16cid:durableId="1625623946">
    <w:abstractNumId w:val="28"/>
  </w:num>
  <w:num w:numId="49" w16cid:durableId="1546523795">
    <w:abstractNumId w:val="17"/>
  </w:num>
  <w:num w:numId="50" w16cid:durableId="2093773606">
    <w:abstractNumId w:val="10"/>
  </w:num>
  <w:num w:numId="51" w16cid:durableId="1067731367">
    <w:abstractNumId w:val="37"/>
  </w:num>
  <w:num w:numId="52" w16cid:durableId="1931545240">
    <w:abstractNumId w:val="22"/>
  </w:num>
  <w:num w:numId="53" w16cid:durableId="670638856">
    <w:abstractNumId w:val="45"/>
  </w:num>
  <w:num w:numId="54" w16cid:durableId="110171055">
    <w:abstractNumId w:val="36"/>
  </w:num>
  <w:num w:numId="55" w16cid:durableId="1089539316">
    <w:abstractNumId w:val="19"/>
  </w:num>
  <w:num w:numId="56" w16cid:durableId="14855845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CEB"/>
    <w:rsid w:val="000201F1"/>
    <w:rsid w:val="00034616"/>
    <w:rsid w:val="0006063C"/>
    <w:rsid w:val="00071BD7"/>
    <w:rsid w:val="000C5EFF"/>
    <w:rsid w:val="00103439"/>
    <w:rsid w:val="0015074B"/>
    <w:rsid w:val="00173173"/>
    <w:rsid w:val="001C35B8"/>
    <w:rsid w:val="001F585B"/>
    <w:rsid w:val="0022034A"/>
    <w:rsid w:val="00274F48"/>
    <w:rsid w:val="0029639D"/>
    <w:rsid w:val="00326F90"/>
    <w:rsid w:val="003E0C0A"/>
    <w:rsid w:val="00425707"/>
    <w:rsid w:val="004B0468"/>
    <w:rsid w:val="004D0C59"/>
    <w:rsid w:val="005374A3"/>
    <w:rsid w:val="00541D60"/>
    <w:rsid w:val="0055719B"/>
    <w:rsid w:val="005F25BD"/>
    <w:rsid w:val="00643E5A"/>
    <w:rsid w:val="006504BE"/>
    <w:rsid w:val="00691BF0"/>
    <w:rsid w:val="00772E65"/>
    <w:rsid w:val="007E5434"/>
    <w:rsid w:val="0081557A"/>
    <w:rsid w:val="00856C92"/>
    <w:rsid w:val="008773C7"/>
    <w:rsid w:val="00880146"/>
    <w:rsid w:val="008956F5"/>
    <w:rsid w:val="008A0ACA"/>
    <w:rsid w:val="009127EF"/>
    <w:rsid w:val="00925775"/>
    <w:rsid w:val="009267CC"/>
    <w:rsid w:val="0097532C"/>
    <w:rsid w:val="009A7C9E"/>
    <w:rsid w:val="009B374F"/>
    <w:rsid w:val="009E30A0"/>
    <w:rsid w:val="00A40D0E"/>
    <w:rsid w:val="00A93677"/>
    <w:rsid w:val="00AA1D8D"/>
    <w:rsid w:val="00AA522F"/>
    <w:rsid w:val="00AB2335"/>
    <w:rsid w:val="00B023FC"/>
    <w:rsid w:val="00B426AD"/>
    <w:rsid w:val="00B47730"/>
    <w:rsid w:val="00B636CD"/>
    <w:rsid w:val="00C86277"/>
    <w:rsid w:val="00CA518E"/>
    <w:rsid w:val="00CB0664"/>
    <w:rsid w:val="00CC45EB"/>
    <w:rsid w:val="00D10A95"/>
    <w:rsid w:val="00D84818"/>
    <w:rsid w:val="00D927FF"/>
    <w:rsid w:val="00D9359A"/>
    <w:rsid w:val="00E241B9"/>
    <w:rsid w:val="00E84DFD"/>
    <w:rsid w:val="00EB6710"/>
    <w:rsid w:val="00ED616A"/>
    <w:rsid w:val="00F02189"/>
    <w:rsid w:val="00F91CEB"/>
    <w:rsid w:val="00FC693F"/>
    <w:rsid w:val="00FF4D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E1D8FF"/>
  <w14:defaultImageDpi w14:val="300"/>
  <w15:docId w15:val="{5074D79F-12C4-4E64-BBB1-8489A945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5374A3"/>
    <w:rPr>
      <w:color w:val="0000FF" w:themeColor="hyperlink"/>
      <w:u w:val="single"/>
    </w:rPr>
  </w:style>
  <w:style w:type="character" w:styleId="UnresolvedMention">
    <w:name w:val="Unresolved Mention"/>
    <w:basedOn w:val="DefaultParagraphFont"/>
    <w:uiPriority w:val="99"/>
    <w:semiHidden/>
    <w:unhideWhenUsed/>
    <w:rsid w:val="005374A3"/>
    <w:rPr>
      <w:color w:val="605E5C"/>
      <w:shd w:val="clear" w:color="auto" w:fill="E1DFDD"/>
    </w:rPr>
  </w:style>
  <w:style w:type="paragraph" w:customStyle="1" w:styleId="ds-markdown-paragraph">
    <w:name w:val="ds-markdown-paragraph"/>
    <w:basedOn w:val="Normal"/>
    <w:rsid w:val="004D0C59"/>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49585">
      <w:marLeft w:val="0"/>
      <w:marRight w:val="0"/>
      <w:marTop w:val="0"/>
      <w:marBottom w:val="0"/>
      <w:divBdr>
        <w:top w:val="none" w:sz="0" w:space="0" w:color="auto"/>
        <w:left w:val="none" w:sz="0" w:space="0" w:color="auto"/>
        <w:bottom w:val="none" w:sz="0" w:space="0" w:color="auto"/>
        <w:right w:val="none" w:sz="0" w:space="0" w:color="auto"/>
      </w:divBdr>
    </w:div>
    <w:div w:id="1762218611">
      <w:bodyDiv w:val="1"/>
      <w:marLeft w:val="0"/>
      <w:marRight w:val="0"/>
      <w:marTop w:val="0"/>
      <w:marBottom w:val="0"/>
      <w:divBdr>
        <w:top w:val="none" w:sz="0" w:space="0" w:color="auto"/>
        <w:left w:val="none" w:sz="0" w:space="0" w:color="auto"/>
        <w:bottom w:val="none" w:sz="0" w:space="0" w:color="auto"/>
        <w:right w:val="none" w:sz="0" w:space="0" w:color="auto"/>
      </w:divBdr>
      <w:divsChild>
        <w:div w:id="2125614792">
          <w:marLeft w:val="0"/>
          <w:marRight w:val="0"/>
          <w:marTop w:val="0"/>
          <w:marBottom w:val="0"/>
          <w:divBdr>
            <w:top w:val="none" w:sz="0" w:space="0" w:color="auto"/>
            <w:left w:val="none" w:sz="0" w:space="0" w:color="auto"/>
            <w:bottom w:val="none" w:sz="0" w:space="0" w:color="auto"/>
            <w:right w:val="none" w:sz="0" w:space="0" w:color="auto"/>
          </w:divBdr>
        </w:div>
      </w:divsChild>
    </w:div>
    <w:div w:id="2146510063">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torialspoint.com/excel" TargetMode="External"/><Relationship Id="rId3" Type="http://schemas.openxmlformats.org/officeDocument/2006/relationships/styles" Target="styles.xml"/><Relationship Id="rId7" Type="http://schemas.openxmlformats.org/officeDocument/2006/relationships/hyperlink" Target="https://www.tutorialspoint.com/powerpoi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utorialspoint.com/wor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utorialspoint.com/pyth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12</Pages>
  <Words>2067</Words>
  <Characters>11787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Neeraja Bathala</cp:lastModifiedBy>
  <cp:revision>52</cp:revision>
  <dcterms:created xsi:type="dcterms:W3CDTF">2026-01-13T14:18:00Z</dcterms:created>
  <dcterms:modified xsi:type="dcterms:W3CDTF">2026-01-22T05:01:00Z</dcterms:modified>
  <cp:category/>
</cp:coreProperties>
</file>